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E25" w:rsidRDefault="00611F65">
      <w:pPr>
        <w:jc w:val="right"/>
        <w:rPr>
          <w:rFonts w:asciiTheme="minorHAnsi" w:hAnsiTheme="minorHAnsi" w:cstheme="minorHAnsi"/>
          <w:sz w:val="20"/>
          <w:szCs w:val="20"/>
        </w:rPr>
      </w:pPr>
      <w:r>
        <w:rPr>
          <w:rFonts w:asciiTheme="minorHAnsi" w:hAnsiTheme="minorHAnsi" w:cstheme="minorHAnsi"/>
          <w:i/>
          <w:sz w:val="20"/>
          <w:szCs w:val="20"/>
        </w:rPr>
        <w:t>Załącznik nr 4 do Zarządzenia Nr…………..</w:t>
      </w:r>
    </w:p>
    <w:p w:rsidR="00F33E25" w:rsidRDefault="00F33E25">
      <w:pPr>
        <w:jc w:val="right"/>
        <w:rPr>
          <w:rFonts w:asciiTheme="minorHAnsi" w:hAnsiTheme="minorHAnsi" w:cstheme="minorHAnsi"/>
          <w:b/>
          <w:bCs/>
          <w:sz w:val="20"/>
          <w:szCs w:val="20"/>
        </w:rPr>
      </w:pPr>
    </w:p>
    <w:p w:rsidR="00F33E25" w:rsidRDefault="00611F65">
      <w:pPr>
        <w:pStyle w:val="Heading11"/>
        <w:numPr>
          <w:ilvl w:val="0"/>
          <w:numId w:val="2"/>
        </w:numPr>
        <w:rPr>
          <w:rFonts w:asciiTheme="minorHAnsi" w:hAnsiTheme="minorHAnsi" w:cstheme="minorHAnsi"/>
          <w:sz w:val="20"/>
          <w:szCs w:val="20"/>
        </w:rPr>
      </w:pPr>
      <w:r>
        <w:rPr>
          <w:rFonts w:asciiTheme="minorHAnsi" w:hAnsiTheme="minorHAnsi" w:cstheme="minorHAnsi"/>
          <w:b/>
          <w:bCs/>
          <w:sz w:val="20"/>
          <w:szCs w:val="20"/>
        </w:rPr>
        <w:t>KARTA KURSU</w:t>
      </w:r>
    </w:p>
    <w:p w:rsidR="00F33E25" w:rsidRDefault="00F33E25">
      <w:pPr>
        <w:jc w:val="center"/>
        <w:rPr>
          <w:rFonts w:asciiTheme="minorHAnsi" w:hAnsiTheme="minorHAnsi" w:cstheme="minorHAnsi"/>
          <w:sz w:val="20"/>
          <w:szCs w:val="20"/>
        </w:rPr>
      </w:pPr>
    </w:p>
    <w:tbl>
      <w:tblPr>
        <w:tblW w:w="9652" w:type="dxa"/>
        <w:tblInd w:w="-129" w:type="dxa"/>
        <w:tblBorders>
          <w:top w:val="single" w:sz="2" w:space="0" w:color="C0C0C0"/>
          <w:left w:val="single" w:sz="2" w:space="0" w:color="C0C0C0"/>
          <w:bottom w:val="single" w:sz="2" w:space="0" w:color="C0C0C0"/>
          <w:insideH w:val="single" w:sz="2" w:space="0" w:color="C0C0C0"/>
        </w:tblBorders>
        <w:tblLayout w:type="fixed"/>
        <w:tblCellMar>
          <w:top w:w="28" w:type="dxa"/>
          <w:left w:w="15" w:type="dxa"/>
          <w:bottom w:w="28" w:type="dxa"/>
          <w:right w:w="28" w:type="dxa"/>
        </w:tblCellMar>
        <w:tblLook w:val="04A0" w:firstRow="1" w:lastRow="0" w:firstColumn="1" w:lastColumn="0" w:noHBand="0" w:noVBand="1"/>
      </w:tblPr>
      <w:tblGrid>
        <w:gridCol w:w="1704"/>
        <w:gridCol w:w="7948"/>
      </w:tblGrid>
      <w:tr w:rsidR="00F33E25">
        <w:trPr>
          <w:trHeight w:val="395"/>
        </w:trPr>
        <w:tc>
          <w:tcPr>
            <w:tcW w:w="1704" w:type="dxa"/>
            <w:tcBorders>
              <w:top w:val="single" w:sz="2" w:space="0" w:color="C0C0C0"/>
              <w:left w:val="single" w:sz="2" w:space="0" w:color="C0C0C0"/>
              <w:bottom w:val="single" w:sz="2" w:space="0" w:color="C0C0C0"/>
            </w:tcBorders>
            <w:shd w:val="clear" w:color="auto" w:fill="DBE5F1"/>
            <w:tcMar>
              <w:left w:w="1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Nazwa</w:t>
            </w:r>
          </w:p>
        </w:tc>
        <w:tc>
          <w:tcPr>
            <w:tcW w:w="7948"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Pisanie tekstów akademickich</w:t>
            </w:r>
          </w:p>
        </w:tc>
      </w:tr>
      <w:tr w:rsidR="00F33E25">
        <w:trPr>
          <w:trHeight w:val="379"/>
        </w:trPr>
        <w:tc>
          <w:tcPr>
            <w:tcW w:w="1704" w:type="dxa"/>
            <w:tcBorders>
              <w:top w:val="single" w:sz="2" w:space="0" w:color="C0C0C0"/>
              <w:left w:val="single" w:sz="2" w:space="0" w:color="C0C0C0"/>
              <w:bottom w:val="single" w:sz="2" w:space="0" w:color="C0C0C0"/>
            </w:tcBorders>
            <w:shd w:val="clear" w:color="auto" w:fill="DBE5F1"/>
            <w:tcMar>
              <w:left w:w="15" w:type="dxa"/>
            </w:tcMar>
            <w:vAlign w:val="center"/>
          </w:tcPr>
          <w:p w:rsidR="00F33E25" w:rsidRDefault="00611F65">
            <w:pPr>
              <w:snapToGrid w:val="0"/>
              <w:jc w:val="center"/>
              <w:rPr>
                <w:rFonts w:asciiTheme="minorHAnsi" w:hAnsiTheme="minorHAnsi" w:cstheme="minorHAnsi"/>
                <w:sz w:val="20"/>
                <w:szCs w:val="20"/>
                <w:lang w:val="en-US"/>
              </w:rPr>
            </w:pPr>
            <w:r>
              <w:rPr>
                <w:rFonts w:asciiTheme="minorHAnsi" w:hAnsiTheme="minorHAnsi" w:cstheme="minorHAnsi"/>
                <w:sz w:val="20"/>
                <w:szCs w:val="20"/>
              </w:rPr>
              <w:t>Nazwa w j. ang.</w:t>
            </w:r>
          </w:p>
        </w:tc>
        <w:tc>
          <w:tcPr>
            <w:tcW w:w="7948"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lang w:val="en-US"/>
              </w:rPr>
              <w:t>Academic Writing</w:t>
            </w:r>
          </w:p>
        </w:tc>
      </w:tr>
    </w:tbl>
    <w:p w:rsidR="00F33E25" w:rsidRDefault="00F33E25">
      <w:pPr>
        <w:rPr>
          <w:rFonts w:asciiTheme="minorHAnsi" w:hAnsiTheme="minorHAnsi" w:cstheme="minorHAnsi"/>
          <w:sz w:val="20"/>
          <w:szCs w:val="20"/>
          <w:lang w:val="en-US"/>
        </w:rPr>
      </w:pPr>
    </w:p>
    <w:tbl>
      <w:tblPr>
        <w:tblW w:w="9652" w:type="dxa"/>
        <w:tblInd w:w="-103" w:type="dxa"/>
        <w:tblBorders>
          <w:top w:val="single" w:sz="2" w:space="0" w:color="C0C0C0"/>
          <w:left w:val="single" w:sz="2" w:space="0" w:color="C0C0C0"/>
          <w:bottom w:val="single" w:sz="2" w:space="0" w:color="C0C0C0"/>
          <w:insideH w:val="single" w:sz="2" w:space="0" w:color="C0C0C0"/>
        </w:tblBorders>
        <w:tblLayout w:type="fixed"/>
        <w:tblCellMar>
          <w:top w:w="55" w:type="dxa"/>
          <w:left w:w="42" w:type="dxa"/>
          <w:bottom w:w="55" w:type="dxa"/>
          <w:right w:w="55" w:type="dxa"/>
        </w:tblCellMar>
        <w:tblLook w:val="04A0" w:firstRow="1" w:lastRow="0" w:firstColumn="1" w:lastColumn="0" w:noHBand="0" w:noVBand="1"/>
      </w:tblPr>
      <w:tblGrid>
        <w:gridCol w:w="1705"/>
        <w:gridCol w:w="5528"/>
        <w:gridCol w:w="1701"/>
        <w:gridCol w:w="718"/>
      </w:tblGrid>
      <w:tr w:rsidR="00F33E25">
        <w:trPr>
          <w:trHeight w:val="405"/>
        </w:trPr>
        <w:tc>
          <w:tcPr>
            <w:tcW w:w="1705" w:type="dxa"/>
            <w:tcBorders>
              <w:top w:val="single" w:sz="2" w:space="0" w:color="C0C0C0"/>
              <w:left w:val="single" w:sz="2" w:space="0" w:color="C0C0C0"/>
              <w:bottom w:val="single" w:sz="2" w:space="0" w:color="C0C0C0"/>
            </w:tcBorders>
            <w:shd w:val="clear" w:color="auto" w:fill="DBE5F1"/>
            <w:tcMar>
              <w:left w:w="42" w:type="dxa"/>
            </w:tcMar>
            <w:vAlign w:val="center"/>
          </w:tcPr>
          <w:p w:rsidR="00F33E25" w:rsidRDefault="00611F65">
            <w:pPr>
              <w:snapToGrid w:val="0"/>
              <w:spacing w:line="100" w:lineRule="atLeast"/>
              <w:jc w:val="center"/>
              <w:textAlignment w:val="baseline"/>
              <w:rPr>
                <w:rFonts w:asciiTheme="minorHAnsi" w:hAnsiTheme="minorHAnsi" w:cstheme="minorHAnsi"/>
                <w:sz w:val="20"/>
                <w:szCs w:val="20"/>
              </w:rPr>
            </w:pPr>
            <w:r>
              <w:rPr>
                <w:rFonts w:asciiTheme="minorHAnsi" w:hAnsiTheme="minorHAnsi" w:cstheme="minorHAnsi"/>
                <w:sz w:val="20"/>
                <w:szCs w:val="20"/>
              </w:rPr>
              <w:t>Kod</w:t>
            </w:r>
          </w:p>
        </w:tc>
        <w:tc>
          <w:tcPr>
            <w:tcW w:w="5528" w:type="dxa"/>
            <w:tcBorders>
              <w:top w:val="single" w:sz="2" w:space="0" w:color="C0C0C0"/>
              <w:left w:val="single" w:sz="2" w:space="0" w:color="C0C0C0"/>
              <w:bottom w:val="single" w:sz="2" w:space="0" w:color="C0C0C0"/>
            </w:tcBorders>
            <w:shd w:val="clear" w:color="auto" w:fill="auto"/>
            <w:tcMar>
              <w:left w:w="42" w:type="dxa"/>
            </w:tcMar>
            <w:vAlign w:val="center"/>
          </w:tcPr>
          <w:p w:rsidR="00F33E25" w:rsidRDefault="00F33E25">
            <w:pPr>
              <w:snapToGrid w:val="0"/>
              <w:ind w:left="45"/>
              <w:jc w:val="center"/>
              <w:rPr>
                <w:rFonts w:asciiTheme="minorHAnsi" w:hAnsiTheme="minorHAnsi" w:cstheme="minorHAnsi"/>
                <w:sz w:val="20"/>
                <w:szCs w:val="20"/>
                <w:highlight w:val="yellow"/>
              </w:rPr>
            </w:pPr>
          </w:p>
        </w:tc>
        <w:tc>
          <w:tcPr>
            <w:tcW w:w="1701" w:type="dxa"/>
            <w:tcBorders>
              <w:top w:val="single" w:sz="2" w:space="0" w:color="C0C0C0"/>
              <w:left w:val="single" w:sz="2" w:space="0" w:color="C0C0C0"/>
              <w:bottom w:val="single" w:sz="2" w:space="0" w:color="C0C0C0"/>
            </w:tcBorders>
            <w:shd w:val="clear" w:color="auto" w:fill="DBE5F1"/>
            <w:tcMar>
              <w:left w:w="42" w:type="dxa"/>
            </w:tcMar>
            <w:vAlign w:val="center"/>
          </w:tcPr>
          <w:p w:rsidR="00F33E25" w:rsidRDefault="00611F65">
            <w:pPr>
              <w:snapToGrid w:val="0"/>
              <w:spacing w:line="100" w:lineRule="atLeast"/>
              <w:ind w:left="45"/>
              <w:jc w:val="center"/>
              <w:rPr>
                <w:rFonts w:asciiTheme="minorHAnsi" w:hAnsiTheme="minorHAnsi" w:cstheme="minorHAnsi"/>
                <w:sz w:val="20"/>
                <w:szCs w:val="20"/>
              </w:rPr>
            </w:pPr>
            <w:r>
              <w:rPr>
                <w:rFonts w:asciiTheme="minorHAnsi" w:hAnsiTheme="minorHAnsi" w:cstheme="minorHAnsi"/>
                <w:sz w:val="20"/>
                <w:szCs w:val="20"/>
              </w:rPr>
              <w:t>Punktacja ECTS*</w:t>
            </w:r>
          </w:p>
        </w:tc>
        <w:tc>
          <w:tcPr>
            <w:tcW w:w="718" w:type="dxa"/>
            <w:tcBorders>
              <w:top w:val="single" w:sz="2" w:space="0" w:color="C0C0C0"/>
              <w:left w:val="single" w:sz="2" w:space="0" w:color="C0C0C0"/>
              <w:bottom w:val="single" w:sz="2" w:space="0" w:color="C0C0C0"/>
              <w:right w:val="single" w:sz="2" w:space="0" w:color="C0C0C0"/>
            </w:tcBorders>
            <w:shd w:val="clear" w:color="auto" w:fill="auto"/>
            <w:tcMar>
              <w:left w:w="42"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2</w:t>
            </w:r>
          </w:p>
        </w:tc>
      </w:tr>
    </w:tbl>
    <w:p w:rsidR="00F33E25" w:rsidRDefault="00F33E25">
      <w:pPr>
        <w:rPr>
          <w:rFonts w:asciiTheme="minorHAnsi" w:hAnsiTheme="minorHAnsi" w:cstheme="minorHAnsi"/>
          <w:sz w:val="20"/>
          <w:szCs w:val="20"/>
        </w:rPr>
      </w:pPr>
    </w:p>
    <w:tbl>
      <w:tblPr>
        <w:tblW w:w="9653" w:type="dxa"/>
        <w:tblInd w:w="-103" w:type="dxa"/>
        <w:tblBorders>
          <w:top w:val="single" w:sz="2" w:space="0" w:color="C0C0C0"/>
          <w:left w:val="single" w:sz="2" w:space="0" w:color="C0C0C0"/>
          <w:bottom w:val="single" w:sz="2" w:space="0" w:color="C0C0C0"/>
          <w:insideH w:val="single" w:sz="2" w:space="0" w:color="C0C0C0"/>
        </w:tblBorders>
        <w:tblLayout w:type="fixed"/>
        <w:tblCellMar>
          <w:top w:w="55" w:type="dxa"/>
          <w:left w:w="42" w:type="dxa"/>
          <w:bottom w:w="55" w:type="dxa"/>
          <w:right w:w="55" w:type="dxa"/>
        </w:tblCellMar>
        <w:tblLook w:val="04A0" w:firstRow="1" w:lastRow="0" w:firstColumn="1" w:lastColumn="0" w:noHBand="0" w:noVBand="1"/>
      </w:tblPr>
      <w:tblGrid>
        <w:gridCol w:w="1705"/>
        <w:gridCol w:w="5528"/>
        <w:gridCol w:w="2420"/>
      </w:tblGrid>
      <w:tr w:rsidR="00F33E25">
        <w:trPr>
          <w:cantSplit/>
        </w:trPr>
        <w:tc>
          <w:tcPr>
            <w:tcW w:w="1705" w:type="dxa"/>
            <w:tcBorders>
              <w:top w:val="single" w:sz="2" w:space="0" w:color="C0C0C0"/>
              <w:left w:val="single" w:sz="2" w:space="0" w:color="C0C0C0"/>
              <w:bottom w:val="single" w:sz="2" w:space="0" w:color="C0C0C0"/>
            </w:tcBorders>
            <w:shd w:val="clear" w:color="auto" w:fill="DBE5F1"/>
            <w:tcMar>
              <w:left w:w="42" w:type="dxa"/>
            </w:tcMar>
            <w:vAlign w:val="center"/>
          </w:tcPr>
          <w:p w:rsidR="00F33E25" w:rsidRDefault="00611F65">
            <w:pPr>
              <w:snapToGrid w:val="0"/>
              <w:ind w:right="2"/>
              <w:jc w:val="center"/>
              <w:rPr>
                <w:rFonts w:asciiTheme="minorHAnsi" w:hAnsiTheme="minorHAnsi" w:cstheme="minorHAnsi"/>
                <w:sz w:val="20"/>
                <w:szCs w:val="20"/>
              </w:rPr>
            </w:pPr>
            <w:r>
              <w:rPr>
                <w:rFonts w:asciiTheme="minorHAnsi" w:hAnsiTheme="minorHAnsi" w:cstheme="minorHAnsi"/>
                <w:sz w:val="20"/>
                <w:szCs w:val="20"/>
              </w:rPr>
              <w:t>Koordynator</w:t>
            </w:r>
          </w:p>
        </w:tc>
        <w:tc>
          <w:tcPr>
            <w:tcW w:w="5528" w:type="dxa"/>
            <w:tcBorders>
              <w:top w:val="single" w:sz="2" w:space="0" w:color="C0C0C0"/>
              <w:left w:val="single" w:sz="2" w:space="0" w:color="C0C0C0"/>
              <w:bottom w:val="single" w:sz="2" w:space="0" w:color="C0C0C0"/>
            </w:tcBorders>
            <w:shd w:val="clear" w:color="auto" w:fill="auto"/>
            <w:tcMar>
              <w:left w:w="42" w:type="dxa"/>
            </w:tcMar>
            <w:vAlign w:val="center"/>
          </w:tcPr>
          <w:p w:rsidR="00F33E25" w:rsidRDefault="00F33E25">
            <w:pPr>
              <w:pStyle w:val="Zawartotabeli"/>
              <w:snapToGrid w:val="0"/>
              <w:jc w:val="center"/>
            </w:pPr>
          </w:p>
          <w:p w:rsidR="00F33E25" w:rsidRDefault="00611F65">
            <w:pPr>
              <w:pStyle w:val="Zawartotabeli"/>
              <w:snapToGrid w:val="0"/>
              <w:jc w:val="center"/>
            </w:pPr>
            <w:r>
              <w:t>Dr hab. Monika Mazurek</w:t>
            </w:r>
          </w:p>
        </w:tc>
        <w:tc>
          <w:tcPr>
            <w:tcW w:w="2420" w:type="dxa"/>
            <w:tcBorders>
              <w:top w:val="single" w:sz="2" w:space="0" w:color="C0C0C0"/>
              <w:left w:val="single" w:sz="2" w:space="0" w:color="C0C0C0"/>
              <w:bottom w:val="single" w:sz="2" w:space="0" w:color="C0C0C0"/>
              <w:right w:val="single" w:sz="2" w:space="0" w:color="C0C0C0"/>
            </w:tcBorders>
            <w:shd w:val="clear" w:color="auto" w:fill="DBE5F1"/>
            <w:tcMar>
              <w:left w:w="42"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Zespół dydaktyczny</w:t>
            </w:r>
          </w:p>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Dr hab. Monika Mazurek</w:t>
            </w:r>
          </w:p>
        </w:tc>
      </w:tr>
    </w:tbl>
    <w:p w:rsidR="00F33E25" w:rsidRDefault="00F33E25">
      <w:pPr>
        <w:pStyle w:val="Zawartotabeli"/>
        <w:snapToGrid w:val="0"/>
        <w:rPr>
          <w:rFonts w:asciiTheme="minorHAnsi" w:eastAsia="Arial" w:hAnsiTheme="minorHAnsi" w:cstheme="minorHAnsi"/>
          <w:sz w:val="20"/>
          <w:szCs w:val="20"/>
        </w:rPr>
      </w:pPr>
    </w:p>
    <w:p w:rsidR="00F33E25" w:rsidRDefault="00F33E25">
      <w:pPr>
        <w:pStyle w:val="Zawartotabeli"/>
        <w:snapToGrid w:val="0"/>
        <w:rPr>
          <w:rFonts w:asciiTheme="minorHAnsi" w:eastAsia="Arial" w:hAnsiTheme="minorHAnsi" w:cstheme="minorHAnsi"/>
          <w:sz w:val="20"/>
          <w:szCs w:val="20"/>
        </w:rPr>
      </w:pPr>
    </w:p>
    <w:p w:rsidR="00F33E25" w:rsidRDefault="00611F65">
      <w:pPr>
        <w:rPr>
          <w:rFonts w:asciiTheme="minorHAnsi" w:hAnsiTheme="minorHAnsi" w:cstheme="minorHAnsi"/>
          <w:sz w:val="20"/>
          <w:szCs w:val="20"/>
        </w:rPr>
      </w:pPr>
      <w:r>
        <w:rPr>
          <w:rFonts w:asciiTheme="minorHAnsi" w:hAnsiTheme="minorHAnsi" w:cstheme="minorHAnsi"/>
          <w:sz w:val="20"/>
          <w:szCs w:val="20"/>
        </w:rPr>
        <w:t>Opis kursu (cele kształcenia)</w:t>
      </w:r>
    </w:p>
    <w:tbl>
      <w:tblPr>
        <w:tblW w:w="9690" w:type="dxa"/>
        <w:tblInd w:w="-1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45" w:type="dxa"/>
          <w:right w:w="70" w:type="dxa"/>
        </w:tblCellMar>
        <w:tblLook w:val="04A0" w:firstRow="1" w:lastRow="0" w:firstColumn="1" w:lastColumn="0" w:noHBand="0" w:noVBand="1"/>
      </w:tblPr>
      <w:tblGrid>
        <w:gridCol w:w="9690"/>
      </w:tblGrid>
      <w:tr w:rsidR="00F33E25">
        <w:trPr>
          <w:trHeight w:val="1010"/>
        </w:trPr>
        <w:tc>
          <w:tcPr>
            <w:tcW w:w="9690" w:type="dxa"/>
            <w:tcBorders>
              <w:top w:val="single" w:sz="4" w:space="0" w:color="C0C0C0"/>
              <w:left w:val="single" w:sz="4" w:space="0" w:color="C0C0C0"/>
              <w:bottom w:val="single" w:sz="4" w:space="0" w:color="C0C0C0"/>
              <w:right w:val="single" w:sz="4" w:space="0" w:color="C0C0C0"/>
            </w:tcBorders>
            <w:shd w:val="clear" w:color="auto" w:fill="auto"/>
            <w:tcMar>
              <w:left w:w="45" w:type="dxa"/>
            </w:tcMar>
          </w:tcPr>
          <w:p w:rsidR="00F33E25" w:rsidRDefault="00611F65">
            <w:pPr>
              <w:jc w:val="both"/>
              <w:rPr>
                <w:rFonts w:asciiTheme="minorHAnsi" w:hAnsiTheme="minorHAnsi" w:cstheme="minorHAnsi"/>
                <w:sz w:val="20"/>
                <w:szCs w:val="20"/>
              </w:rPr>
            </w:pPr>
            <w:r>
              <w:rPr>
                <w:rFonts w:asciiTheme="minorHAnsi" w:hAnsiTheme="minorHAnsi" w:cstheme="minorHAnsi"/>
                <w:sz w:val="20"/>
                <w:szCs w:val="20"/>
              </w:rPr>
              <w:t>Celem kursu jest rozwijanie umiejętności posługiwania się studentów zaawansowanymi formami i strukturami pisanego języka angielskiego dla celów akademickich. Równolegle kurs rozwija inne niezbędne umiejętności, jak zbieranie materiałów, robienie notatek, parafrazowanie, streszczanie, umiejętność cytowania, sporządzania zapisu bibliograficznego wedle standardów MLA oraz APA, komponowania akapitu, planowania struktury rozdziału, itd.</w:t>
            </w:r>
          </w:p>
        </w:tc>
      </w:tr>
    </w:tbl>
    <w:p w:rsidR="00F33E25" w:rsidRDefault="00F33E25">
      <w:pPr>
        <w:rPr>
          <w:rFonts w:asciiTheme="minorHAnsi" w:hAnsiTheme="minorHAnsi" w:cstheme="minorHAnsi"/>
          <w:sz w:val="20"/>
          <w:szCs w:val="20"/>
        </w:rPr>
      </w:pPr>
    </w:p>
    <w:p w:rsidR="00F33E25" w:rsidRDefault="00F33E25">
      <w:pPr>
        <w:rPr>
          <w:rFonts w:asciiTheme="minorHAnsi" w:hAnsiTheme="minorHAnsi" w:cstheme="minorHAnsi"/>
          <w:sz w:val="20"/>
          <w:szCs w:val="20"/>
        </w:rPr>
      </w:pPr>
    </w:p>
    <w:p w:rsidR="00F33E25" w:rsidRDefault="00611F65">
      <w:pPr>
        <w:rPr>
          <w:rFonts w:asciiTheme="minorHAnsi" w:hAnsiTheme="minorHAnsi" w:cstheme="minorHAnsi"/>
          <w:sz w:val="20"/>
          <w:szCs w:val="20"/>
        </w:rPr>
      </w:pPr>
      <w:r>
        <w:rPr>
          <w:rFonts w:asciiTheme="minorHAnsi" w:hAnsiTheme="minorHAnsi" w:cstheme="minorHAnsi"/>
          <w:sz w:val="20"/>
          <w:szCs w:val="20"/>
        </w:rPr>
        <w:t>Warunki wstępne</w:t>
      </w:r>
    </w:p>
    <w:tbl>
      <w:tblPr>
        <w:tblW w:w="9652" w:type="dxa"/>
        <w:tblInd w:w="-103" w:type="dxa"/>
        <w:tblBorders>
          <w:top w:val="single" w:sz="2" w:space="0" w:color="C0C0C0"/>
          <w:left w:val="single" w:sz="2" w:space="0" w:color="C0C0C0"/>
          <w:bottom w:val="single" w:sz="2" w:space="0" w:color="C0C0C0"/>
          <w:insideH w:val="single" w:sz="2" w:space="0" w:color="C0C0C0"/>
        </w:tblBorders>
        <w:tblLayout w:type="fixed"/>
        <w:tblCellMar>
          <w:top w:w="55" w:type="dxa"/>
          <w:left w:w="42" w:type="dxa"/>
          <w:bottom w:w="55" w:type="dxa"/>
          <w:right w:w="55" w:type="dxa"/>
        </w:tblCellMar>
        <w:tblLook w:val="04A0" w:firstRow="1" w:lastRow="0" w:firstColumn="1" w:lastColumn="0" w:noHBand="0" w:noVBand="1"/>
      </w:tblPr>
      <w:tblGrid>
        <w:gridCol w:w="1705"/>
        <w:gridCol w:w="7947"/>
      </w:tblGrid>
      <w:tr w:rsidR="00F33E25">
        <w:trPr>
          <w:trHeight w:val="550"/>
        </w:trPr>
        <w:tc>
          <w:tcPr>
            <w:tcW w:w="1705" w:type="dxa"/>
            <w:tcBorders>
              <w:top w:val="single" w:sz="2" w:space="0" w:color="C0C0C0"/>
              <w:left w:val="single" w:sz="2" w:space="0" w:color="C0C0C0"/>
              <w:bottom w:val="single" w:sz="2" w:space="0" w:color="C0C0C0"/>
            </w:tcBorders>
            <w:shd w:val="clear" w:color="auto" w:fill="DBE5F1"/>
            <w:tcMar>
              <w:left w:w="42"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Wiedza</w:t>
            </w:r>
          </w:p>
        </w:tc>
        <w:tc>
          <w:tcPr>
            <w:tcW w:w="7947" w:type="dxa"/>
            <w:tcBorders>
              <w:top w:val="single" w:sz="2" w:space="0" w:color="C0C0C0"/>
              <w:left w:val="single" w:sz="2" w:space="0" w:color="C0C0C0"/>
              <w:bottom w:val="single" w:sz="2" w:space="0" w:color="C0C0C0"/>
              <w:right w:val="single" w:sz="2" w:space="0" w:color="C0C0C0"/>
            </w:tcBorders>
            <w:shd w:val="clear" w:color="auto" w:fill="auto"/>
            <w:tcMar>
              <w:left w:w="42" w:type="dxa"/>
            </w:tcMar>
            <w:vAlign w:val="center"/>
          </w:tcPr>
          <w:p w:rsidR="00F33E25" w:rsidRDefault="00611F65">
            <w:pPr>
              <w:pStyle w:val="Tekstpodstawowy"/>
              <w:spacing w:after="0"/>
              <w:jc w:val="center"/>
              <w:rPr>
                <w:rFonts w:asciiTheme="minorHAnsi" w:hAnsiTheme="minorHAnsi" w:cstheme="minorHAnsi"/>
                <w:sz w:val="20"/>
                <w:szCs w:val="20"/>
              </w:rPr>
            </w:pPr>
            <w:r>
              <w:rPr>
                <w:rFonts w:asciiTheme="minorHAnsi" w:hAnsiTheme="minorHAnsi" w:cstheme="minorHAnsi"/>
                <w:sz w:val="20"/>
                <w:szCs w:val="20"/>
              </w:rPr>
              <w:t>Znajomość języka angielskiego na poziomie zaawansowanym, znajomość struktur gramatycznych, ortografii, oraz wysoka kompetencja językowa.</w:t>
            </w:r>
          </w:p>
        </w:tc>
      </w:tr>
      <w:tr w:rsidR="00F33E25">
        <w:trPr>
          <w:trHeight w:val="229"/>
        </w:trPr>
        <w:tc>
          <w:tcPr>
            <w:tcW w:w="1705" w:type="dxa"/>
            <w:tcBorders>
              <w:top w:val="single" w:sz="2" w:space="0" w:color="C0C0C0"/>
              <w:left w:val="single" w:sz="2" w:space="0" w:color="C0C0C0"/>
              <w:bottom w:val="single" w:sz="2" w:space="0" w:color="C0C0C0"/>
            </w:tcBorders>
            <w:shd w:val="clear" w:color="auto" w:fill="DBE5F1"/>
            <w:tcMar>
              <w:left w:w="42"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Umiejętności</w:t>
            </w:r>
          </w:p>
        </w:tc>
        <w:tc>
          <w:tcPr>
            <w:tcW w:w="7947" w:type="dxa"/>
            <w:tcBorders>
              <w:top w:val="single" w:sz="2" w:space="0" w:color="C0C0C0"/>
              <w:left w:val="single" w:sz="2" w:space="0" w:color="C0C0C0"/>
              <w:bottom w:val="single" w:sz="2" w:space="0" w:color="C0C0C0"/>
              <w:right w:val="single" w:sz="2" w:space="0" w:color="C0C0C0"/>
            </w:tcBorders>
            <w:shd w:val="clear" w:color="auto" w:fill="auto"/>
            <w:tcMar>
              <w:left w:w="42" w:type="dxa"/>
            </w:tcMar>
            <w:vAlign w:val="center"/>
          </w:tcPr>
          <w:p w:rsidR="00F33E25" w:rsidRDefault="00611F65">
            <w:pPr>
              <w:pStyle w:val="Zawartotabeli"/>
              <w:snapToGrid w:val="0"/>
              <w:jc w:val="center"/>
              <w:rPr>
                <w:rFonts w:asciiTheme="minorHAnsi" w:hAnsiTheme="minorHAnsi" w:cstheme="minorHAnsi"/>
                <w:sz w:val="20"/>
                <w:szCs w:val="20"/>
              </w:rPr>
            </w:pPr>
            <w:proofErr w:type="gramStart"/>
            <w:r>
              <w:rPr>
                <w:rFonts w:asciiTheme="minorHAnsi" w:hAnsiTheme="minorHAnsi" w:cstheme="minorHAnsi"/>
                <w:sz w:val="20"/>
                <w:szCs w:val="20"/>
              </w:rPr>
              <w:t>j</w:t>
            </w:r>
            <w:proofErr w:type="gramEnd"/>
            <w:r>
              <w:rPr>
                <w:rFonts w:asciiTheme="minorHAnsi" w:hAnsiTheme="minorHAnsi" w:cstheme="minorHAnsi"/>
                <w:sz w:val="20"/>
                <w:szCs w:val="20"/>
              </w:rPr>
              <w:t>/w</w:t>
            </w:r>
          </w:p>
        </w:tc>
      </w:tr>
      <w:tr w:rsidR="00F33E25">
        <w:tc>
          <w:tcPr>
            <w:tcW w:w="1705" w:type="dxa"/>
            <w:tcBorders>
              <w:top w:val="single" w:sz="2" w:space="0" w:color="C0C0C0"/>
              <w:left w:val="single" w:sz="2" w:space="0" w:color="C0C0C0"/>
              <w:bottom w:val="single" w:sz="2" w:space="0" w:color="C0C0C0"/>
            </w:tcBorders>
            <w:shd w:val="clear" w:color="auto" w:fill="DBE5F1"/>
            <w:tcMar>
              <w:left w:w="42" w:type="dxa"/>
            </w:tcMar>
            <w:vAlign w:val="center"/>
          </w:tcPr>
          <w:p w:rsidR="00F33E25" w:rsidRDefault="00611F65">
            <w:pPr>
              <w:snapToGrid w:val="0"/>
              <w:jc w:val="center"/>
              <w:rPr>
                <w:rFonts w:asciiTheme="minorHAnsi" w:hAnsiTheme="minorHAnsi" w:cstheme="minorHAnsi"/>
                <w:i/>
                <w:iCs/>
                <w:sz w:val="20"/>
                <w:szCs w:val="20"/>
              </w:rPr>
            </w:pPr>
            <w:r>
              <w:rPr>
                <w:rFonts w:asciiTheme="minorHAnsi" w:hAnsiTheme="minorHAnsi" w:cstheme="minorHAnsi"/>
                <w:sz w:val="20"/>
                <w:szCs w:val="20"/>
              </w:rPr>
              <w:t>Kursy</w:t>
            </w:r>
          </w:p>
        </w:tc>
        <w:tc>
          <w:tcPr>
            <w:tcW w:w="7947" w:type="dxa"/>
            <w:tcBorders>
              <w:top w:val="single" w:sz="2" w:space="0" w:color="C0C0C0"/>
              <w:left w:val="single" w:sz="2" w:space="0" w:color="C0C0C0"/>
              <w:bottom w:val="single" w:sz="2" w:space="0" w:color="C0C0C0"/>
              <w:right w:val="single" w:sz="2" w:space="0" w:color="C0C0C0"/>
            </w:tcBorders>
            <w:shd w:val="clear" w:color="auto" w:fill="auto"/>
            <w:tcMar>
              <w:left w:w="42"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 xml:space="preserve">Praktyczna nauka języka angielskiego – semestr 1 </w:t>
            </w:r>
          </w:p>
        </w:tc>
      </w:tr>
    </w:tbl>
    <w:p w:rsidR="00F33E25" w:rsidRDefault="00F33E25">
      <w:pPr>
        <w:rPr>
          <w:rFonts w:asciiTheme="minorHAnsi" w:hAnsiTheme="minorHAnsi" w:cstheme="minorHAnsi"/>
          <w:sz w:val="20"/>
          <w:szCs w:val="20"/>
        </w:rPr>
      </w:pPr>
    </w:p>
    <w:p w:rsidR="00F33E25" w:rsidRDefault="00611F65">
      <w:pPr>
        <w:rPr>
          <w:rFonts w:asciiTheme="minorHAnsi" w:hAnsiTheme="minorHAnsi" w:cstheme="minorHAnsi"/>
          <w:sz w:val="20"/>
          <w:szCs w:val="20"/>
        </w:rPr>
      </w:pPr>
      <w:r>
        <w:rPr>
          <w:rFonts w:asciiTheme="minorHAnsi" w:hAnsiTheme="minorHAnsi" w:cstheme="minorHAnsi"/>
          <w:sz w:val="20"/>
          <w:szCs w:val="20"/>
        </w:rPr>
        <w:t xml:space="preserve">Efekty </w:t>
      </w:r>
      <w:r w:rsidR="00EF6979">
        <w:rPr>
          <w:rFonts w:asciiTheme="minorHAnsi" w:hAnsiTheme="minorHAnsi" w:cstheme="minorHAnsi"/>
          <w:sz w:val="20"/>
          <w:szCs w:val="20"/>
        </w:rPr>
        <w:t>uczenia się</w:t>
      </w:r>
    </w:p>
    <w:tbl>
      <w:tblPr>
        <w:tblW w:w="9691" w:type="dxa"/>
        <w:tblInd w:w="-117" w:type="dxa"/>
        <w:tblBorders>
          <w:top w:val="single" w:sz="4" w:space="0" w:color="C0C0C0"/>
          <w:left w:val="single" w:sz="4" w:space="0" w:color="C0C0C0"/>
          <w:bottom w:val="single" w:sz="4" w:space="0" w:color="C0C0C0"/>
          <w:insideH w:val="single" w:sz="4" w:space="0" w:color="C0C0C0"/>
        </w:tblBorders>
        <w:tblLayout w:type="fixed"/>
        <w:tblCellMar>
          <w:left w:w="45" w:type="dxa"/>
          <w:right w:w="70" w:type="dxa"/>
        </w:tblCellMar>
        <w:tblLook w:val="04A0" w:firstRow="1" w:lastRow="0" w:firstColumn="1" w:lastColumn="0" w:noHBand="0" w:noVBand="1"/>
      </w:tblPr>
      <w:tblGrid>
        <w:gridCol w:w="1722"/>
        <w:gridCol w:w="5553"/>
        <w:gridCol w:w="2416"/>
      </w:tblGrid>
      <w:tr w:rsidR="00F33E25">
        <w:trPr>
          <w:cantSplit/>
          <w:trHeight w:val="960"/>
        </w:trPr>
        <w:tc>
          <w:tcPr>
            <w:tcW w:w="1722" w:type="dxa"/>
            <w:vMerge w:val="restart"/>
            <w:tcBorders>
              <w:top w:val="single" w:sz="4" w:space="0" w:color="C0C0C0"/>
              <w:left w:val="single" w:sz="4" w:space="0" w:color="C0C0C0"/>
              <w:bottom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Wiedza</w:t>
            </w:r>
          </w:p>
        </w:tc>
        <w:tc>
          <w:tcPr>
            <w:tcW w:w="5553" w:type="dxa"/>
            <w:tcBorders>
              <w:top w:val="single" w:sz="4" w:space="0" w:color="C0C0C0"/>
              <w:left w:val="single" w:sz="4" w:space="0" w:color="C0C0C0"/>
              <w:bottom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 xml:space="preserve">Efekt </w:t>
            </w:r>
            <w:r w:rsidR="009B694A" w:rsidRPr="009B694A">
              <w:rPr>
                <w:rFonts w:asciiTheme="minorHAnsi" w:hAnsiTheme="minorHAnsi" w:cstheme="minorHAnsi"/>
                <w:sz w:val="20"/>
                <w:szCs w:val="20"/>
              </w:rPr>
              <w:t xml:space="preserve">uczenia się </w:t>
            </w:r>
            <w:r>
              <w:rPr>
                <w:rFonts w:asciiTheme="minorHAnsi" w:hAnsiTheme="minorHAnsi" w:cstheme="minorHAnsi"/>
                <w:sz w:val="20"/>
                <w:szCs w:val="20"/>
              </w:rPr>
              <w:t>dla kursu</w:t>
            </w:r>
          </w:p>
        </w:tc>
        <w:tc>
          <w:tcPr>
            <w:tcW w:w="2416" w:type="dxa"/>
            <w:tcBorders>
              <w:top w:val="single" w:sz="4" w:space="0" w:color="C0C0C0"/>
              <w:left w:val="single" w:sz="4" w:space="0" w:color="C0C0C0"/>
              <w:bottom w:val="single" w:sz="4" w:space="0" w:color="C0C0C0"/>
              <w:right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Odniesienie do efektów kierunkowych</w:t>
            </w:r>
          </w:p>
        </w:tc>
      </w:tr>
      <w:tr w:rsidR="00F33E25">
        <w:trPr>
          <w:cantSplit/>
          <w:trHeight w:val="1838"/>
        </w:trPr>
        <w:tc>
          <w:tcPr>
            <w:tcW w:w="1722" w:type="dxa"/>
            <w:vMerge/>
            <w:tcBorders>
              <w:top w:val="single" w:sz="4" w:space="0" w:color="C0C0C0"/>
              <w:left w:val="single" w:sz="4" w:space="0" w:color="C0C0C0"/>
              <w:bottom w:val="single" w:sz="4" w:space="0" w:color="C0C0C0"/>
            </w:tcBorders>
            <w:shd w:val="clear" w:color="auto" w:fill="auto"/>
            <w:tcMar>
              <w:left w:w="45" w:type="dxa"/>
            </w:tcMar>
          </w:tcPr>
          <w:p w:rsidR="00F33E25" w:rsidRDefault="00F33E25">
            <w:pPr>
              <w:snapToGrid w:val="0"/>
              <w:rPr>
                <w:rFonts w:asciiTheme="minorHAnsi" w:hAnsiTheme="minorHAnsi" w:cstheme="minorHAnsi"/>
                <w:sz w:val="20"/>
                <w:szCs w:val="20"/>
              </w:rPr>
            </w:pPr>
          </w:p>
        </w:tc>
        <w:tc>
          <w:tcPr>
            <w:tcW w:w="5553" w:type="dxa"/>
            <w:tcBorders>
              <w:top w:val="single" w:sz="4" w:space="0" w:color="C0C0C0"/>
              <w:left w:val="single" w:sz="4" w:space="0" w:color="C0C0C0"/>
              <w:bottom w:val="single" w:sz="4" w:space="0" w:color="C0C0C0"/>
            </w:tcBorders>
            <w:shd w:val="clear" w:color="auto" w:fill="auto"/>
            <w:tcMar>
              <w:left w:w="45" w:type="dxa"/>
            </w:tcMar>
            <w:vAlign w:val="center"/>
          </w:tcPr>
          <w:p w:rsidR="00F33E25" w:rsidRPr="00EF6979" w:rsidRDefault="00611F65">
            <w:pPr>
              <w:pStyle w:val="Normalny1"/>
              <w:rPr>
                <w:rFonts w:asciiTheme="minorHAnsi" w:hAnsiTheme="minorHAnsi" w:cstheme="minorHAnsi"/>
                <w:color w:val="00000A"/>
                <w:sz w:val="20"/>
                <w:szCs w:val="20"/>
              </w:rPr>
            </w:pPr>
            <w:r>
              <w:rPr>
                <w:rFonts w:asciiTheme="minorHAnsi" w:hAnsiTheme="minorHAnsi" w:cstheme="minorHAnsi"/>
                <w:color w:val="00000A"/>
                <w:sz w:val="20"/>
                <w:szCs w:val="20"/>
              </w:rPr>
              <w:t>W1 - ma pogłębioną i rozszerzoną wiedzę o specyfice przedmiotowej i metodologicznej w zakresie filologii, którą jest w stanie rozwijać i twórczo stosować w działalności profesjonalnej</w:t>
            </w:r>
          </w:p>
          <w:p w:rsidR="00F33E25" w:rsidRDefault="00611F65">
            <w:pPr>
              <w:pStyle w:val="Normalny1"/>
              <w:rPr>
                <w:rFonts w:asciiTheme="minorHAnsi" w:hAnsiTheme="minorHAnsi" w:cstheme="minorHAnsi"/>
                <w:sz w:val="20"/>
                <w:szCs w:val="20"/>
              </w:rPr>
            </w:pPr>
            <w:r>
              <w:rPr>
                <w:rFonts w:asciiTheme="minorHAnsi" w:hAnsiTheme="minorHAnsi" w:cstheme="minorHAnsi"/>
                <w:sz w:val="20"/>
                <w:szCs w:val="20"/>
              </w:rPr>
              <w:t>W2 - zna na poziomie rozszerzonym terminologię z zakresu filologii</w:t>
            </w:r>
          </w:p>
          <w:p w:rsidR="00F33E25" w:rsidRDefault="00611F65">
            <w:pPr>
              <w:pStyle w:val="Normalny1"/>
              <w:rPr>
                <w:rFonts w:asciiTheme="minorHAnsi" w:hAnsiTheme="minorHAnsi" w:cstheme="minorHAnsi"/>
                <w:color w:val="00000A"/>
                <w:sz w:val="20"/>
                <w:szCs w:val="20"/>
              </w:rPr>
            </w:pPr>
            <w:r>
              <w:rPr>
                <w:rFonts w:asciiTheme="minorHAnsi" w:hAnsiTheme="minorHAnsi" w:cstheme="minorHAnsi"/>
                <w:color w:val="00000A"/>
                <w:sz w:val="20"/>
                <w:szCs w:val="20"/>
              </w:rPr>
              <w:t>W3- zna i rozumie zaawansowane pojęcia i zasady z zakresu prawa autorskiego oraz konieczność zarządzania zasobami własności intelektualnej</w:t>
            </w:r>
          </w:p>
        </w:tc>
        <w:tc>
          <w:tcPr>
            <w:tcW w:w="2416" w:type="dxa"/>
            <w:tcBorders>
              <w:top w:val="single" w:sz="4" w:space="0" w:color="C0C0C0"/>
              <w:left w:val="single" w:sz="4" w:space="0" w:color="C0C0C0"/>
              <w:bottom w:val="single" w:sz="4" w:space="0" w:color="C0C0C0"/>
              <w:right w:val="single" w:sz="4" w:space="0" w:color="C0C0C0"/>
            </w:tcBorders>
            <w:shd w:val="clear" w:color="auto" w:fill="auto"/>
            <w:tcMar>
              <w:left w:w="45" w:type="dxa"/>
            </w:tcMar>
            <w:vAlign w:val="center"/>
          </w:tcPr>
          <w:p w:rsidR="00EF6979" w:rsidRDefault="00EF6979">
            <w:pPr>
              <w:pStyle w:val="Normalny1"/>
              <w:jc w:val="center"/>
              <w:rPr>
                <w:rFonts w:asciiTheme="minorHAnsi" w:hAnsiTheme="minorHAnsi" w:cstheme="minorHAnsi"/>
                <w:color w:val="00000A"/>
                <w:sz w:val="20"/>
                <w:szCs w:val="20"/>
              </w:rPr>
            </w:pPr>
          </w:p>
          <w:p w:rsidR="00F33E25" w:rsidRDefault="00611F65">
            <w:pPr>
              <w:pStyle w:val="Normalny1"/>
              <w:jc w:val="center"/>
              <w:rPr>
                <w:rFonts w:asciiTheme="minorHAnsi" w:hAnsiTheme="minorHAnsi" w:cstheme="minorHAnsi"/>
                <w:sz w:val="20"/>
                <w:szCs w:val="20"/>
              </w:rPr>
            </w:pPr>
            <w:r>
              <w:rPr>
                <w:rFonts w:asciiTheme="minorHAnsi" w:hAnsiTheme="minorHAnsi" w:cstheme="minorHAnsi"/>
                <w:color w:val="00000A"/>
                <w:sz w:val="20"/>
                <w:szCs w:val="20"/>
              </w:rPr>
              <w:t>K1_W01</w:t>
            </w:r>
          </w:p>
          <w:p w:rsidR="00F33E25" w:rsidRDefault="00F33E25" w:rsidP="00EF6979">
            <w:pPr>
              <w:pStyle w:val="Normalny1"/>
              <w:rPr>
                <w:rFonts w:asciiTheme="minorHAnsi" w:hAnsiTheme="minorHAnsi" w:cstheme="minorHAnsi"/>
                <w:color w:val="00000A"/>
                <w:sz w:val="20"/>
                <w:szCs w:val="20"/>
              </w:rPr>
            </w:pPr>
          </w:p>
          <w:p w:rsidR="00F33E25" w:rsidRPr="00EF6979" w:rsidRDefault="00611F65" w:rsidP="00EF6979">
            <w:pPr>
              <w:pStyle w:val="Normalny1"/>
              <w:jc w:val="center"/>
              <w:rPr>
                <w:rFonts w:asciiTheme="minorHAnsi" w:hAnsiTheme="minorHAnsi" w:cstheme="minorHAnsi"/>
                <w:sz w:val="20"/>
                <w:szCs w:val="20"/>
              </w:rPr>
            </w:pPr>
            <w:r>
              <w:rPr>
                <w:rFonts w:asciiTheme="minorHAnsi" w:hAnsiTheme="minorHAnsi" w:cstheme="minorHAnsi"/>
                <w:color w:val="00000A"/>
                <w:sz w:val="20"/>
                <w:szCs w:val="20"/>
              </w:rPr>
              <w:t>K1_W02</w:t>
            </w:r>
          </w:p>
          <w:p w:rsidR="00F33E25" w:rsidRDefault="00611F65">
            <w:pPr>
              <w:pStyle w:val="Normalny1"/>
              <w:jc w:val="center"/>
              <w:rPr>
                <w:rFonts w:asciiTheme="minorHAnsi" w:hAnsiTheme="minorHAnsi" w:cstheme="minorHAnsi"/>
                <w:color w:val="00000A"/>
                <w:sz w:val="20"/>
                <w:szCs w:val="20"/>
              </w:rPr>
            </w:pPr>
            <w:r>
              <w:rPr>
                <w:rFonts w:asciiTheme="minorHAnsi" w:hAnsiTheme="minorHAnsi" w:cstheme="minorHAnsi"/>
                <w:color w:val="00000A"/>
                <w:sz w:val="20"/>
                <w:szCs w:val="20"/>
              </w:rPr>
              <w:t>K1_W06</w:t>
            </w:r>
          </w:p>
          <w:p w:rsidR="00F33E25" w:rsidRDefault="00F33E25">
            <w:pPr>
              <w:pStyle w:val="Normalny1"/>
              <w:jc w:val="center"/>
              <w:rPr>
                <w:rFonts w:asciiTheme="minorHAnsi" w:hAnsiTheme="minorHAnsi" w:cstheme="minorHAnsi"/>
                <w:color w:val="00000A"/>
                <w:sz w:val="20"/>
                <w:szCs w:val="20"/>
              </w:rPr>
            </w:pPr>
          </w:p>
          <w:p w:rsidR="00F33E25" w:rsidRDefault="00F33E25">
            <w:pPr>
              <w:pStyle w:val="Normalny1"/>
              <w:jc w:val="center"/>
              <w:rPr>
                <w:rFonts w:asciiTheme="minorHAnsi" w:hAnsiTheme="minorHAnsi" w:cstheme="minorHAnsi"/>
                <w:color w:val="00000A"/>
                <w:sz w:val="20"/>
                <w:szCs w:val="20"/>
              </w:rPr>
            </w:pPr>
          </w:p>
        </w:tc>
      </w:tr>
    </w:tbl>
    <w:p w:rsidR="00F33E25" w:rsidRDefault="00F33E25">
      <w:pPr>
        <w:rPr>
          <w:rFonts w:asciiTheme="minorHAnsi" w:hAnsiTheme="minorHAnsi" w:cstheme="minorHAnsi"/>
          <w:sz w:val="20"/>
          <w:szCs w:val="20"/>
        </w:rPr>
      </w:pPr>
    </w:p>
    <w:p w:rsidR="00F33E25" w:rsidRDefault="00F33E25">
      <w:pPr>
        <w:rPr>
          <w:rFonts w:asciiTheme="minorHAnsi" w:hAnsiTheme="minorHAnsi" w:cstheme="minorHAnsi"/>
          <w:sz w:val="20"/>
          <w:szCs w:val="20"/>
        </w:rPr>
      </w:pPr>
    </w:p>
    <w:tbl>
      <w:tblPr>
        <w:tblW w:w="9690" w:type="dxa"/>
        <w:tblInd w:w="-117" w:type="dxa"/>
        <w:tblBorders>
          <w:top w:val="single" w:sz="4" w:space="0" w:color="C0C0C0"/>
          <w:left w:val="single" w:sz="4" w:space="0" w:color="C0C0C0"/>
          <w:bottom w:val="single" w:sz="4" w:space="0" w:color="C0C0C0"/>
          <w:insideH w:val="single" w:sz="4" w:space="0" w:color="C0C0C0"/>
        </w:tblBorders>
        <w:tblLayout w:type="fixed"/>
        <w:tblCellMar>
          <w:left w:w="45" w:type="dxa"/>
          <w:right w:w="70" w:type="dxa"/>
        </w:tblCellMar>
        <w:tblLook w:val="04A0" w:firstRow="1" w:lastRow="0" w:firstColumn="1" w:lastColumn="0" w:noHBand="0" w:noVBand="1"/>
      </w:tblPr>
      <w:tblGrid>
        <w:gridCol w:w="1721"/>
        <w:gridCol w:w="5507"/>
        <w:gridCol w:w="2462"/>
      </w:tblGrid>
      <w:tr w:rsidR="00F33E25">
        <w:trPr>
          <w:cantSplit/>
          <w:trHeight w:val="939"/>
        </w:trPr>
        <w:tc>
          <w:tcPr>
            <w:tcW w:w="1721" w:type="dxa"/>
            <w:vMerge w:val="restart"/>
            <w:tcBorders>
              <w:top w:val="single" w:sz="4" w:space="0" w:color="C0C0C0"/>
              <w:left w:val="single" w:sz="4" w:space="0" w:color="C0C0C0"/>
              <w:bottom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Umiejętności</w:t>
            </w:r>
          </w:p>
        </w:tc>
        <w:tc>
          <w:tcPr>
            <w:tcW w:w="5507" w:type="dxa"/>
            <w:tcBorders>
              <w:top w:val="single" w:sz="4" w:space="0" w:color="C0C0C0"/>
              <w:left w:val="single" w:sz="4" w:space="0" w:color="C0C0C0"/>
              <w:bottom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 xml:space="preserve">Efekt </w:t>
            </w:r>
            <w:r w:rsidR="009B694A" w:rsidRPr="009B694A">
              <w:rPr>
                <w:rFonts w:asciiTheme="minorHAnsi" w:hAnsiTheme="minorHAnsi" w:cstheme="minorHAnsi"/>
                <w:sz w:val="20"/>
                <w:szCs w:val="20"/>
              </w:rPr>
              <w:t xml:space="preserve">uczenia się </w:t>
            </w:r>
            <w:r>
              <w:rPr>
                <w:rFonts w:asciiTheme="minorHAnsi" w:hAnsiTheme="minorHAnsi" w:cstheme="minorHAnsi"/>
                <w:sz w:val="20"/>
                <w:szCs w:val="20"/>
              </w:rPr>
              <w:t>dla kursu</w:t>
            </w:r>
          </w:p>
        </w:tc>
        <w:tc>
          <w:tcPr>
            <w:tcW w:w="2462" w:type="dxa"/>
            <w:tcBorders>
              <w:top w:val="single" w:sz="4" w:space="0" w:color="C0C0C0"/>
              <w:left w:val="single" w:sz="4" w:space="0" w:color="C0C0C0"/>
              <w:bottom w:val="single" w:sz="4" w:space="0" w:color="C0C0C0"/>
              <w:right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Odniesienie do efektów kierunkowych</w:t>
            </w:r>
          </w:p>
        </w:tc>
      </w:tr>
      <w:tr w:rsidR="00F33E25">
        <w:trPr>
          <w:cantSplit/>
          <w:trHeight w:val="2116"/>
        </w:trPr>
        <w:tc>
          <w:tcPr>
            <w:tcW w:w="1721" w:type="dxa"/>
            <w:vMerge/>
            <w:tcBorders>
              <w:top w:val="single" w:sz="4" w:space="0" w:color="C0C0C0"/>
              <w:left w:val="single" w:sz="4" w:space="0" w:color="C0C0C0"/>
              <w:bottom w:val="single" w:sz="4" w:space="0" w:color="C0C0C0"/>
            </w:tcBorders>
            <w:shd w:val="clear" w:color="auto" w:fill="auto"/>
            <w:tcMar>
              <w:left w:w="45" w:type="dxa"/>
            </w:tcMar>
          </w:tcPr>
          <w:p w:rsidR="00F33E25" w:rsidRDefault="00F33E25">
            <w:pPr>
              <w:snapToGrid w:val="0"/>
              <w:rPr>
                <w:rFonts w:asciiTheme="minorHAnsi" w:hAnsiTheme="minorHAnsi" w:cstheme="minorHAnsi"/>
                <w:sz w:val="20"/>
                <w:szCs w:val="20"/>
              </w:rPr>
            </w:pPr>
          </w:p>
        </w:tc>
        <w:tc>
          <w:tcPr>
            <w:tcW w:w="5507" w:type="dxa"/>
            <w:tcBorders>
              <w:top w:val="single" w:sz="4" w:space="0" w:color="C0C0C0"/>
              <w:left w:val="single" w:sz="4" w:space="0" w:color="C0C0C0"/>
              <w:bottom w:val="single" w:sz="4" w:space="0" w:color="C0C0C0"/>
            </w:tcBorders>
            <w:shd w:val="clear" w:color="auto" w:fill="auto"/>
            <w:tcMar>
              <w:left w:w="45" w:type="dxa"/>
            </w:tcMar>
          </w:tcPr>
          <w:p w:rsidR="00F33E25" w:rsidRDefault="00611F65" w:rsidP="00EF6979">
            <w:pPr>
              <w:pStyle w:val="Normalny1"/>
              <w:snapToGrid w:val="0"/>
              <w:spacing w:after="0"/>
              <w:rPr>
                <w:rFonts w:asciiTheme="minorHAnsi" w:hAnsiTheme="minorHAnsi"/>
                <w:color w:val="00000A"/>
                <w:sz w:val="20"/>
                <w:szCs w:val="20"/>
              </w:rPr>
            </w:pPr>
            <w:r>
              <w:rPr>
                <w:rFonts w:asciiTheme="minorHAnsi" w:hAnsiTheme="minorHAnsi" w:cstheme="minorHAnsi"/>
                <w:color w:val="00000A"/>
                <w:sz w:val="20"/>
                <w:szCs w:val="20"/>
              </w:rPr>
              <w:t xml:space="preserve">U1- </w:t>
            </w:r>
            <w:r>
              <w:rPr>
                <w:rFonts w:asciiTheme="minorHAnsi" w:hAnsiTheme="minorHAnsi"/>
                <w:color w:val="00000A"/>
                <w:sz w:val="20"/>
                <w:szCs w:val="20"/>
              </w:rPr>
              <w:t xml:space="preserve">komunikuje się z innymi filologami na płaszczyźnie </w:t>
            </w:r>
          </w:p>
          <w:p w:rsidR="00F33E25" w:rsidRDefault="00611F65" w:rsidP="00EF6979">
            <w:pPr>
              <w:pStyle w:val="Normalny1"/>
              <w:snapToGrid w:val="0"/>
              <w:spacing w:after="0"/>
              <w:rPr>
                <w:rFonts w:asciiTheme="minorHAnsi" w:hAnsiTheme="minorHAnsi"/>
                <w:color w:val="00000A"/>
                <w:sz w:val="20"/>
                <w:szCs w:val="20"/>
              </w:rPr>
            </w:pPr>
            <w:proofErr w:type="gramStart"/>
            <w:r>
              <w:rPr>
                <w:rFonts w:asciiTheme="minorHAnsi" w:hAnsiTheme="minorHAnsi"/>
                <w:color w:val="00000A"/>
                <w:sz w:val="20"/>
                <w:szCs w:val="20"/>
              </w:rPr>
              <w:t>naukowej</w:t>
            </w:r>
            <w:proofErr w:type="gramEnd"/>
            <w:r>
              <w:rPr>
                <w:rFonts w:asciiTheme="minorHAnsi" w:hAnsiTheme="minorHAnsi"/>
                <w:color w:val="00000A"/>
                <w:sz w:val="20"/>
                <w:szCs w:val="20"/>
              </w:rPr>
              <w:t xml:space="preserve"> oraz porozumiewa się z osobami postronnymi, w celu popularyzacji wiedzy filologicznej, z wykorzystaniem różnych kanałów i technik komunikacyjnych, w języku polskim i języku angielskim</w:t>
            </w:r>
          </w:p>
          <w:p w:rsidR="00F33E25" w:rsidRDefault="00611F65" w:rsidP="00EF6979">
            <w:pPr>
              <w:pStyle w:val="Normalny1"/>
              <w:spacing w:after="0" w:line="240" w:lineRule="auto"/>
              <w:rPr>
                <w:rFonts w:asciiTheme="minorHAnsi" w:hAnsiTheme="minorHAnsi"/>
                <w:color w:val="00000A"/>
                <w:sz w:val="20"/>
                <w:szCs w:val="20"/>
              </w:rPr>
            </w:pPr>
            <w:r>
              <w:rPr>
                <w:rFonts w:asciiTheme="minorHAnsi" w:hAnsiTheme="minorHAnsi" w:cstheme="minorHAnsi"/>
                <w:color w:val="00000A"/>
                <w:sz w:val="20"/>
                <w:szCs w:val="20"/>
              </w:rPr>
              <w:t xml:space="preserve">U2- </w:t>
            </w:r>
            <w:r>
              <w:rPr>
                <w:rFonts w:asciiTheme="minorHAnsi" w:hAnsiTheme="minorHAnsi"/>
                <w:color w:val="00000A"/>
                <w:sz w:val="20"/>
                <w:szCs w:val="20"/>
              </w:rPr>
              <w:t xml:space="preserve">przygotowuje i redaguje prace pisemne w języku </w:t>
            </w:r>
          </w:p>
          <w:p w:rsidR="00F33E25" w:rsidRDefault="00611F65" w:rsidP="00EF6979">
            <w:pPr>
              <w:pStyle w:val="Normalny1"/>
              <w:spacing w:after="0" w:line="240" w:lineRule="auto"/>
              <w:rPr>
                <w:rFonts w:asciiTheme="minorHAnsi" w:hAnsiTheme="minorHAnsi"/>
                <w:color w:val="00000A"/>
                <w:sz w:val="20"/>
                <w:szCs w:val="20"/>
              </w:rPr>
            </w:pPr>
            <w:proofErr w:type="gramStart"/>
            <w:r>
              <w:rPr>
                <w:rFonts w:asciiTheme="minorHAnsi" w:hAnsiTheme="minorHAnsi"/>
                <w:color w:val="00000A"/>
                <w:sz w:val="20"/>
                <w:szCs w:val="20"/>
              </w:rPr>
              <w:t>angielskim</w:t>
            </w:r>
            <w:proofErr w:type="gramEnd"/>
            <w:r>
              <w:rPr>
                <w:rFonts w:asciiTheme="minorHAnsi" w:hAnsiTheme="minorHAnsi"/>
                <w:color w:val="00000A"/>
                <w:sz w:val="20"/>
                <w:szCs w:val="20"/>
              </w:rPr>
              <w:t xml:space="preserve"> z wykorzystaniem szczegółowych ujęć </w:t>
            </w:r>
          </w:p>
          <w:p w:rsidR="00F33E25" w:rsidRPr="00EF6979" w:rsidRDefault="00611F65" w:rsidP="00EF6979">
            <w:pPr>
              <w:pStyle w:val="Normalny1"/>
              <w:spacing w:after="0" w:line="240" w:lineRule="auto"/>
              <w:rPr>
                <w:rFonts w:asciiTheme="minorHAnsi" w:hAnsiTheme="minorHAnsi" w:cstheme="minorHAnsi"/>
                <w:color w:val="00000A"/>
                <w:sz w:val="20"/>
                <w:szCs w:val="20"/>
              </w:rPr>
            </w:pPr>
            <w:proofErr w:type="gramStart"/>
            <w:r>
              <w:rPr>
                <w:rFonts w:asciiTheme="minorHAnsi" w:hAnsiTheme="minorHAnsi"/>
                <w:color w:val="00000A"/>
                <w:sz w:val="20"/>
                <w:szCs w:val="20"/>
              </w:rPr>
              <w:t>teoretycznych</w:t>
            </w:r>
            <w:proofErr w:type="gramEnd"/>
            <w:r>
              <w:rPr>
                <w:rFonts w:asciiTheme="minorHAnsi" w:hAnsiTheme="minorHAnsi"/>
                <w:color w:val="00000A"/>
                <w:sz w:val="20"/>
                <w:szCs w:val="20"/>
              </w:rPr>
              <w:t xml:space="preserve"> </w:t>
            </w:r>
          </w:p>
          <w:p w:rsidR="00F33E25" w:rsidRDefault="00611F65">
            <w:pPr>
              <w:pStyle w:val="Normalny1"/>
              <w:rPr>
                <w:rFonts w:asciiTheme="minorHAnsi" w:hAnsiTheme="minorHAnsi" w:cstheme="minorHAnsi"/>
                <w:color w:val="00000A"/>
                <w:sz w:val="20"/>
                <w:szCs w:val="20"/>
              </w:rPr>
            </w:pPr>
            <w:r>
              <w:rPr>
                <w:rFonts w:asciiTheme="minorHAnsi" w:hAnsiTheme="minorHAnsi" w:cstheme="minorHAnsi"/>
                <w:color w:val="00000A"/>
                <w:sz w:val="20"/>
                <w:szCs w:val="20"/>
              </w:rPr>
              <w:t xml:space="preserve">U3- </w:t>
            </w:r>
            <w:r>
              <w:rPr>
                <w:rFonts w:asciiTheme="minorHAnsi" w:hAnsiTheme="minorHAnsi"/>
                <w:color w:val="00000A"/>
                <w:sz w:val="20"/>
                <w:szCs w:val="20"/>
              </w:rPr>
              <w:t xml:space="preserve">argumentuje w sposób merytoryczny z wykorzystaniem własnych poglądów oraz poglądów innych autorów, tworzy syntetyczne podsumowania </w:t>
            </w:r>
          </w:p>
        </w:tc>
        <w:tc>
          <w:tcPr>
            <w:tcW w:w="2462" w:type="dxa"/>
            <w:tcBorders>
              <w:top w:val="single" w:sz="4" w:space="0" w:color="C0C0C0"/>
              <w:left w:val="single" w:sz="4" w:space="0" w:color="C0C0C0"/>
              <w:bottom w:val="single" w:sz="4" w:space="0" w:color="C0C0C0"/>
              <w:right w:val="single" w:sz="4" w:space="0" w:color="C0C0C0"/>
            </w:tcBorders>
            <w:shd w:val="clear" w:color="auto" w:fill="auto"/>
            <w:tcMar>
              <w:left w:w="45" w:type="dxa"/>
            </w:tcMar>
          </w:tcPr>
          <w:p w:rsidR="00F33E25" w:rsidRDefault="00611F65">
            <w:pPr>
              <w:pStyle w:val="Normalny1"/>
              <w:snapToGrid w:val="0"/>
              <w:jc w:val="center"/>
              <w:rPr>
                <w:rFonts w:asciiTheme="minorHAnsi" w:hAnsiTheme="minorHAnsi" w:cstheme="minorHAnsi"/>
                <w:sz w:val="20"/>
                <w:szCs w:val="20"/>
              </w:rPr>
            </w:pPr>
            <w:r>
              <w:rPr>
                <w:rFonts w:asciiTheme="minorHAnsi" w:hAnsiTheme="minorHAnsi" w:cstheme="minorHAnsi"/>
                <w:color w:val="00000A"/>
                <w:sz w:val="20"/>
                <w:szCs w:val="20"/>
              </w:rPr>
              <w:t xml:space="preserve">K2_U08 </w:t>
            </w:r>
          </w:p>
          <w:p w:rsidR="00F33E25" w:rsidRDefault="00F33E25" w:rsidP="00EF6979">
            <w:pPr>
              <w:pStyle w:val="Normalny1"/>
              <w:snapToGrid w:val="0"/>
              <w:rPr>
                <w:rFonts w:asciiTheme="minorHAnsi" w:hAnsiTheme="minorHAnsi" w:cstheme="minorHAnsi"/>
                <w:color w:val="00000A"/>
                <w:sz w:val="20"/>
                <w:szCs w:val="20"/>
              </w:rPr>
            </w:pPr>
          </w:p>
          <w:p w:rsidR="00F33E25" w:rsidRDefault="00F33E25" w:rsidP="00EF6979">
            <w:pPr>
              <w:pStyle w:val="Normalny1"/>
              <w:snapToGrid w:val="0"/>
              <w:rPr>
                <w:rFonts w:asciiTheme="minorHAnsi" w:hAnsiTheme="minorHAnsi" w:cstheme="minorHAnsi"/>
                <w:color w:val="00000A"/>
                <w:sz w:val="20"/>
                <w:szCs w:val="20"/>
              </w:rPr>
            </w:pPr>
          </w:p>
          <w:p w:rsidR="00F33E25" w:rsidRDefault="00611F65">
            <w:pPr>
              <w:pStyle w:val="Normalny1"/>
              <w:snapToGrid w:val="0"/>
              <w:jc w:val="center"/>
              <w:rPr>
                <w:rFonts w:asciiTheme="minorHAnsi" w:hAnsiTheme="minorHAnsi" w:cstheme="minorHAnsi"/>
                <w:sz w:val="20"/>
                <w:szCs w:val="20"/>
              </w:rPr>
            </w:pPr>
            <w:r>
              <w:rPr>
                <w:rFonts w:asciiTheme="minorHAnsi" w:hAnsiTheme="minorHAnsi" w:cstheme="minorHAnsi"/>
                <w:color w:val="00000A"/>
                <w:sz w:val="20"/>
                <w:szCs w:val="20"/>
              </w:rPr>
              <w:t xml:space="preserve">K2_U09 </w:t>
            </w:r>
          </w:p>
          <w:p w:rsidR="00F33E25" w:rsidRDefault="00F33E25" w:rsidP="00EF6979">
            <w:pPr>
              <w:pStyle w:val="Normalny1"/>
              <w:snapToGrid w:val="0"/>
              <w:rPr>
                <w:rFonts w:asciiTheme="minorHAnsi" w:hAnsiTheme="minorHAnsi" w:cstheme="minorHAnsi"/>
                <w:color w:val="00000A"/>
                <w:sz w:val="20"/>
                <w:szCs w:val="20"/>
              </w:rPr>
            </w:pPr>
          </w:p>
          <w:p w:rsidR="00F33E25" w:rsidRDefault="00611F65">
            <w:pPr>
              <w:pStyle w:val="Normalny1"/>
              <w:snapToGrid w:val="0"/>
              <w:jc w:val="center"/>
              <w:rPr>
                <w:rFonts w:asciiTheme="minorHAnsi" w:hAnsiTheme="minorHAnsi" w:cstheme="minorHAnsi"/>
                <w:sz w:val="20"/>
                <w:szCs w:val="20"/>
              </w:rPr>
            </w:pPr>
            <w:r>
              <w:rPr>
                <w:rFonts w:asciiTheme="minorHAnsi" w:hAnsiTheme="minorHAnsi" w:cstheme="minorHAnsi"/>
                <w:color w:val="00000A"/>
                <w:sz w:val="20"/>
                <w:szCs w:val="20"/>
              </w:rPr>
              <w:t>K2_U06</w:t>
            </w:r>
          </w:p>
        </w:tc>
      </w:tr>
    </w:tbl>
    <w:p w:rsidR="00F33E25" w:rsidRDefault="00F33E25">
      <w:pPr>
        <w:rPr>
          <w:rFonts w:asciiTheme="minorHAnsi" w:hAnsiTheme="minorHAnsi" w:cstheme="minorHAnsi"/>
          <w:sz w:val="20"/>
          <w:szCs w:val="20"/>
        </w:rPr>
      </w:pPr>
    </w:p>
    <w:tbl>
      <w:tblPr>
        <w:tblW w:w="9690" w:type="dxa"/>
        <w:tblInd w:w="-117" w:type="dxa"/>
        <w:tblBorders>
          <w:top w:val="single" w:sz="4" w:space="0" w:color="C0C0C0"/>
          <w:left w:val="single" w:sz="4" w:space="0" w:color="C0C0C0"/>
          <w:bottom w:val="single" w:sz="4" w:space="0" w:color="C0C0C0"/>
          <w:insideH w:val="single" w:sz="4" w:space="0" w:color="C0C0C0"/>
        </w:tblBorders>
        <w:tblLayout w:type="fixed"/>
        <w:tblCellMar>
          <w:left w:w="45" w:type="dxa"/>
          <w:right w:w="70" w:type="dxa"/>
        </w:tblCellMar>
        <w:tblLook w:val="04A0" w:firstRow="1" w:lastRow="0" w:firstColumn="1" w:lastColumn="0" w:noHBand="0" w:noVBand="1"/>
      </w:tblPr>
      <w:tblGrid>
        <w:gridCol w:w="1721"/>
        <w:gridCol w:w="5507"/>
        <w:gridCol w:w="2462"/>
      </w:tblGrid>
      <w:tr w:rsidR="00F33E25">
        <w:trPr>
          <w:cantSplit/>
          <w:trHeight w:val="800"/>
        </w:trPr>
        <w:tc>
          <w:tcPr>
            <w:tcW w:w="1721" w:type="dxa"/>
            <w:vMerge w:val="restart"/>
            <w:tcBorders>
              <w:top w:val="single" w:sz="4" w:space="0" w:color="C0C0C0"/>
              <w:left w:val="single" w:sz="4" w:space="0" w:color="C0C0C0"/>
              <w:bottom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Kompetencje społeczne</w:t>
            </w:r>
          </w:p>
        </w:tc>
        <w:tc>
          <w:tcPr>
            <w:tcW w:w="5507" w:type="dxa"/>
            <w:tcBorders>
              <w:top w:val="single" w:sz="4" w:space="0" w:color="C0C0C0"/>
              <w:left w:val="single" w:sz="4" w:space="0" w:color="C0C0C0"/>
              <w:bottom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 xml:space="preserve">Efekt </w:t>
            </w:r>
            <w:r w:rsidR="009B694A" w:rsidRPr="009B694A">
              <w:rPr>
                <w:rFonts w:asciiTheme="minorHAnsi" w:hAnsiTheme="minorHAnsi" w:cstheme="minorHAnsi"/>
                <w:sz w:val="20"/>
                <w:szCs w:val="20"/>
              </w:rPr>
              <w:t xml:space="preserve">uczenia się </w:t>
            </w:r>
            <w:r>
              <w:rPr>
                <w:rFonts w:asciiTheme="minorHAnsi" w:hAnsiTheme="minorHAnsi" w:cstheme="minorHAnsi"/>
                <w:sz w:val="20"/>
                <w:szCs w:val="20"/>
              </w:rPr>
              <w:t>dla kursu</w:t>
            </w:r>
          </w:p>
        </w:tc>
        <w:tc>
          <w:tcPr>
            <w:tcW w:w="2462" w:type="dxa"/>
            <w:tcBorders>
              <w:top w:val="single" w:sz="4" w:space="0" w:color="C0C0C0"/>
              <w:left w:val="single" w:sz="4" w:space="0" w:color="C0C0C0"/>
              <w:bottom w:val="single" w:sz="4" w:space="0" w:color="C0C0C0"/>
              <w:right w:val="single" w:sz="4" w:space="0" w:color="C0C0C0"/>
            </w:tcBorders>
            <w:shd w:val="clear" w:color="auto" w:fill="DBE5F1"/>
            <w:tcMar>
              <w:left w:w="4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Odniesienie do efektów kierunkowych</w:t>
            </w:r>
          </w:p>
        </w:tc>
      </w:tr>
      <w:tr w:rsidR="00F33E25" w:rsidTr="00EF6979">
        <w:trPr>
          <w:cantSplit/>
          <w:trHeight w:val="1022"/>
        </w:trPr>
        <w:tc>
          <w:tcPr>
            <w:tcW w:w="1721" w:type="dxa"/>
            <w:vMerge/>
            <w:tcBorders>
              <w:top w:val="single" w:sz="4" w:space="0" w:color="C0C0C0"/>
              <w:left w:val="single" w:sz="4" w:space="0" w:color="C0C0C0"/>
              <w:bottom w:val="single" w:sz="4" w:space="0" w:color="C0C0C0"/>
            </w:tcBorders>
            <w:shd w:val="clear" w:color="auto" w:fill="auto"/>
            <w:tcMar>
              <w:left w:w="45" w:type="dxa"/>
            </w:tcMar>
          </w:tcPr>
          <w:p w:rsidR="00F33E25" w:rsidRDefault="00F33E25">
            <w:pPr>
              <w:snapToGrid w:val="0"/>
              <w:rPr>
                <w:rFonts w:asciiTheme="minorHAnsi" w:hAnsiTheme="minorHAnsi" w:cstheme="minorHAnsi"/>
                <w:sz w:val="20"/>
                <w:szCs w:val="20"/>
              </w:rPr>
            </w:pPr>
          </w:p>
        </w:tc>
        <w:tc>
          <w:tcPr>
            <w:tcW w:w="5507" w:type="dxa"/>
            <w:tcBorders>
              <w:top w:val="single" w:sz="4" w:space="0" w:color="C0C0C0"/>
              <w:left w:val="single" w:sz="4" w:space="0" w:color="C0C0C0"/>
              <w:bottom w:val="single" w:sz="4" w:space="0" w:color="C0C0C0"/>
            </w:tcBorders>
            <w:shd w:val="clear" w:color="auto" w:fill="auto"/>
            <w:tcMar>
              <w:left w:w="45" w:type="dxa"/>
            </w:tcMar>
          </w:tcPr>
          <w:p w:rsidR="00F33E25" w:rsidRDefault="00611F65">
            <w:pPr>
              <w:pStyle w:val="Normalny1"/>
              <w:snapToGrid w:val="0"/>
              <w:rPr>
                <w:rFonts w:asciiTheme="minorHAnsi" w:hAnsiTheme="minorHAnsi" w:cstheme="minorHAnsi"/>
                <w:color w:val="00000A"/>
                <w:sz w:val="20"/>
                <w:szCs w:val="20"/>
              </w:rPr>
            </w:pPr>
            <w:r>
              <w:rPr>
                <w:rFonts w:asciiTheme="minorHAnsi" w:hAnsiTheme="minorHAnsi" w:cstheme="minorHAnsi"/>
                <w:color w:val="00000A"/>
                <w:sz w:val="20"/>
                <w:szCs w:val="20"/>
              </w:rPr>
              <w:t xml:space="preserve">K1- </w:t>
            </w:r>
            <w:r>
              <w:rPr>
                <w:rFonts w:asciiTheme="minorHAnsi" w:hAnsiTheme="minorHAnsi"/>
                <w:color w:val="00000A"/>
                <w:sz w:val="20"/>
                <w:szCs w:val="20"/>
              </w:rPr>
              <w:t xml:space="preserve">rozumie znaczenie wiedzy w rozwiązywaniu problemów </w:t>
            </w:r>
          </w:p>
          <w:p w:rsidR="00F33E25" w:rsidRDefault="00611F65">
            <w:pPr>
              <w:pStyle w:val="Normalny1"/>
              <w:rPr>
                <w:rFonts w:asciiTheme="minorHAnsi" w:hAnsiTheme="minorHAnsi" w:cstheme="minorHAnsi"/>
                <w:color w:val="00000A"/>
                <w:sz w:val="20"/>
                <w:szCs w:val="20"/>
              </w:rPr>
            </w:pPr>
            <w:r>
              <w:rPr>
                <w:rFonts w:asciiTheme="minorHAnsi" w:hAnsiTheme="minorHAnsi" w:cstheme="minorHAnsi"/>
                <w:color w:val="00000A"/>
                <w:sz w:val="20"/>
                <w:szCs w:val="20"/>
              </w:rPr>
              <w:t xml:space="preserve">K2- </w:t>
            </w:r>
            <w:r>
              <w:rPr>
                <w:rFonts w:asciiTheme="minorHAnsi" w:hAnsiTheme="minorHAnsi"/>
                <w:color w:val="00000A"/>
                <w:sz w:val="20"/>
                <w:szCs w:val="20"/>
              </w:rPr>
              <w:t xml:space="preserve">krytycznie ocenia odbierane treści </w:t>
            </w:r>
          </w:p>
        </w:tc>
        <w:tc>
          <w:tcPr>
            <w:tcW w:w="2462" w:type="dxa"/>
            <w:tcBorders>
              <w:top w:val="single" w:sz="4" w:space="0" w:color="C0C0C0"/>
              <w:left w:val="single" w:sz="4" w:space="0" w:color="C0C0C0"/>
              <w:bottom w:val="single" w:sz="4" w:space="0" w:color="C0C0C0"/>
              <w:right w:val="single" w:sz="4" w:space="0" w:color="C0C0C0"/>
            </w:tcBorders>
            <w:shd w:val="clear" w:color="auto" w:fill="auto"/>
            <w:tcMar>
              <w:left w:w="45" w:type="dxa"/>
            </w:tcMar>
          </w:tcPr>
          <w:p w:rsidR="00F33E25" w:rsidRDefault="00611F65" w:rsidP="00EF6979">
            <w:pPr>
              <w:pStyle w:val="Normalny1"/>
              <w:snapToGrid w:val="0"/>
              <w:jc w:val="center"/>
              <w:rPr>
                <w:rFonts w:asciiTheme="minorHAnsi" w:hAnsiTheme="minorHAnsi" w:cstheme="minorHAnsi"/>
                <w:color w:val="00000A"/>
                <w:sz w:val="20"/>
                <w:szCs w:val="20"/>
              </w:rPr>
            </w:pPr>
            <w:r>
              <w:rPr>
                <w:rFonts w:asciiTheme="minorHAnsi" w:hAnsiTheme="minorHAnsi" w:cstheme="minorHAnsi"/>
                <w:color w:val="00000A"/>
                <w:sz w:val="20"/>
                <w:szCs w:val="20"/>
              </w:rPr>
              <w:t>K1_K01</w:t>
            </w:r>
          </w:p>
          <w:p w:rsidR="00F33E25" w:rsidRDefault="00611F65">
            <w:pPr>
              <w:pStyle w:val="Normalny1"/>
              <w:snapToGrid w:val="0"/>
              <w:jc w:val="center"/>
              <w:rPr>
                <w:rFonts w:asciiTheme="minorHAnsi" w:hAnsiTheme="minorHAnsi" w:cstheme="minorHAnsi"/>
                <w:color w:val="00000A"/>
                <w:sz w:val="20"/>
                <w:szCs w:val="20"/>
              </w:rPr>
            </w:pPr>
            <w:r>
              <w:rPr>
                <w:rFonts w:asciiTheme="minorHAnsi" w:hAnsiTheme="minorHAnsi" w:cstheme="minorHAnsi"/>
                <w:color w:val="00000A"/>
                <w:sz w:val="20"/>
                <w:szCs w:val="20"/>
              </w:rPr>
              <w:t>K1_K04</w:t>
            </w:r>
          </w:p>
        </w:tc>
      </w:tr>
    </w:tbl>
    <w:p w:rsidR="00F33E25" w:rsidRDefault="00F33E25">
      <w:pPr>
        <w:rPr>
          <w:rFonts w:asciiTheme="minorHAnsi" w:hAnsiTheme="minorHAnsi" w:cstheme="minorHAnsi"/>
          <w:sz w:val="20"/>
          <w:szCs w:val="20"/>
        </w:rPr>
      </w:pPr>
    </w:p>
    <w:tbl>
      <w:tblPr>
        <w:tblW w:w="9652" w:type="dxa"/>
        <w:tblInd w:w="-129"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Layout w:type="fixed"/>
        <w:tblCellMar>
          <w:top w:w="28" w:type="dxa"/>
          <w:left w:w="15" w:type="dxa"/>
          <w:bottom w:w="28" w:type="dxa"/>
          <w:right w:w="28" w:type="dxa"/>
        </w:tblCellMar>
        <w:tblLook w:val="04A0" w:firstRow="1" w:lastRow="0" w:firstColumn="1" w:lastColumn="0" w:noHBand="0" w:noVBand="1"/>
      </w:tblPr>
      <w:tblGrid>
        <w:gridCol w:w="1703"/>
        <w:gridCol w:w="1129"/>
        <w:gridCol w:w="848"/>
        <w:gridCol w:w="272"/>
        <w:gridCol w:w="861"/>
        <w:gridCol w:w="319"/>
        <w:gridCol w:w="818"/>
        <w:gridCol w:w="284"/>
        <w:gridCol w:w="850"/>
        <w:gridCol w:w="284"/>
        <w:gridCol w:w="848"/>
        <w:gridCol w:w="290"/>
        <w:gridCol w:w="846"/>
        <w:gridCol w:w="300"/>
      </w:tblGrid>
      <w:tr w:rsidR="00F33E25">
        <w:trPr>
          <w:cantSplit/>
          <w:trHeight w:hRule="exact" w:val="424"/>
        </w:trPr>
        <w:tc>
          <w:tcPr>
            <w:tcW w:w="9652" w:type="dxa"/>
            <w:gridSpan w:val="14"/>
            <w:tcBorders>
              <w:top w:val="single" w:sz="2" w:space="0" w:color="C0C0C0"/>
              <w:left w:val="single" w:sz="2" w:space="0" w:color="C0C0C0"/>
              <w:bottom w:val="single" w:sz="2" w:space="0" w:color="C0C0C0"/>
              <w:right w:val="single" w:sz="2" w:space="0" w:color="C0C0C0"/>
            </w:tcBorders>
            <w:shd w:val="clear" w:color="auto" w:fill="DBE5F1"/>
            <w:tcMar>
              <w:left w:w="15" w:type="dxa"/>
            </w:tcMar>
            <w:vAlign w:val="center"/>
          </w:tcPr>
          <w:p w:rsidR="00F33E25" w:rsidRDefault="00611F65">
            <w:pPr>
              <w:pStyle w:val="Zawartotabeli"/>
              <w:snapToGrid w:val="0"/>
              <w:ind w:left="45" w:right="137"/>
              <w:jc w:val="center"/>
              <w:rPr>
                <w:rFonts w:asciiTheme="minorHAnsi" w:hAnsiTheme="minorHAnsi" w:cstheme="minorHAnsi"/>
                <w:sz w:val="20"/>
                <w:szCs w:val="20"/>
              </w:rPr>
            </w:pPr>
            <w:r>
              <w:rPr>
                <w:rFonts w:asciiTheme="minorHAnsi" w:hAnsiTheme="minorHAnsi" w:cstheme="minorHAnsi"/>
                <w:sz w:val="20"/>
                <w:szCs w:val="20"/>
              </w:rPr>
              <w:t>Organizacja</w:t>
            </w:r>
          </w:p>
        </w:tc>
      </w:tr>
      <w:tr w:rsidR="00F33E25">
        <w:trPr>
          <w:cantSplit/>
          <w:trHeight w:val="654"/>
        </w:trPr>
        <w:tc>
          <w:tcPr>
            <w:tcW w:w="1704" w:type="dxa"/>
            <w:vMerge w:val="restart"/>
            <w:tcBorders>
              <w:top w:val="single" w:sz="2" w:space="0" w:color="C0C0C0"/>
              <w:left w:val="single" w:sz="2" w:space="0" w:color="C0C0C0"/>
              <w:bottom w:val="single" w:sz="2" w:space="0" w:color="C0C0C0"/>
              <w:right w:val="single" w:sz="2" w:space="0" w:color="C0C0C0"/>
            </w:tcBorders>
            <w:shd w:val="clear" w:color="auto" w:fill="DBE5F1"/>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Forma zajęć</w:t>
            </w:r>
          </w:p>
        </w:tc>
        <w:tc>
          <w:tcPr>
            <w:tcW w:w="1130" w:type="dxa"/>
            <w:vMerge w:val="restart"/>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Wykład</w:t>
            </w:r>
          </w:p>
          <w:p w:rsidR="00F33E25" w:rsidRDefault="00611F65">
            <w:pPr>
              <w:pStyle w:val="Zawartotabeli"/>
              <w:jc w:val="center"/>
              <w:rPr>
                <w:rFonts w:asciiTheme="minorHAnsi" w:hAnsiTheme="minorHAnsi" w:cstheme="minorHAnsi"/>
                <w:sz w:val="20"/>
                <w:szCs w:val="20"/>
              </w:rPr>
            </w:pPr>
            <w:r>
              <w:rPr>
                <w:rFonts w:asciiTheme="minorHAnsi" w:hAnsiTheme="minorHAnsi" w:cstheme="minorHAnsi"/>
                <w:sz w:val="20"/>
                <w:szCs w:val="20"/>
              </w:rPr>
              <w:t>(W)</w:t>
            </w:r>
          </w:p>
        </w:tc>
        <w:tc>
          <w:tcPr>
            <w:tcW w:w="6818" w:type="dxa"/>
            <w:gridSpan w:val="12"/>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Ćwiczenia w grupach</w:t>
            </w:r>
          </w:p>
        </w:tc>
      </w:tr>
      <w:tr w:rsidR="00F33E25">
        <w:trPr>
          <w:cantSplit/>
          <w:trHeight w:val="477"/>
        </w:trPr>
        <w:tc>
          <w:tcPr>
            <w:tcW w:w="1704" w:type="dxa"/>
            <w:vMerge/>
            <w:tcBorders>
              <w:top w:val="single" w:sz="2" w:space="0" w:color="C0C0C0"/>
              <w:left w:val="single" w:sz="2" w:space="0" w:color="C0C0C0"/>
              <w:bottom w:val="single" w:sz="2" w:space="0" w:color="C0C0C0"/>
              <w:right w:val="single" w:sz="2" w:space="0" w:color="C0C0C0"/>
            </w:tcBorders>
            <w:shd w:val="clear" w:color="auto" w:fill="DBE5F1"/>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1130" w:type="dxa"/>
            <w:vMerge/>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848"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A</w:t>
            </w:r>
          </w:p>
        </w:tc>
        <w:tc>
          <w:tcPr>
            <w:tcW w:w="272"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861"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K</w:t>
            </w:r>
          </w:p>
        </w:tc>
        <w:tc>
          <w:tcPr>
            <w:tcW w:w="318"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818"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L</w:t>
            </w:r>
          </w:p>
        </w:tc>
        <w:tc>
          <w:tcPr>
            <w:tcW w:w="283"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850"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S</w:t>
            </w:r>
          </w:p>
        </w:tc>
        <w:tc>
          <w:tcPr>
            <w:tcW w:w="284"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848"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P</w:t>
            </w:r>
          </w:p>
        </w:tc>
        <w:tc>
          <w:tcPr>
            <w:tcW w:w="290"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846"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E</w:t>
            </w:r>
          </w:p>
        </w:tc>
        <w:tc>
          <w:tcPr>
            <w:tcW w:w="300"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r>
      <w:tr w:rsidR="00F33E25">
        <w:trPr>
          <w:trHeight w:val="499"/>
        </w:trPr>
        <w:tc>
          <w:tcPr>
            <w:tcW w:w="1704" w:type="dxa"/>
            <w:tcBorders>
              <w:top w:val="single" w:sz="2" w:space="0" w:color="C0C0C0"/>
              <w:left w:val="single" w:sz="2" w:space="0" w:color="C0C0C0"/>
              <w:bottom w:val="single" w:sz="2" w:space="0" w:color="C0C0C0"/>
              <w:right w:val="single" w:sz="2" w:space="0" w:color="C0C0C0"/>
            </w:tcBorders>
            <w:shd w:val="clear" w:color="auto" w:fill="DBE5F1"/>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Liczba godzin</w:t>
            </w:r>
          </w:p>
        </w:tc>
        <w:tc>
          <w:tcPr>
            <w:tcW w:w="1130" w:type="dxa"/>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1119" w:type="dxa"/>
            <w:gridSpan w:val="2"/>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1180" w:type="dxa"/>
            <w:gridSpan w:val="2"/>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611F65">
            <w:pPr>
              <w:pStyle w:val="Zawartotabeli"/>
              <w:snapToGrid w:val="0"/>
              <w:jc w:val="center"/>
              <w:rPr>
                <w:rFonts w:asciiTheme="minorHAnsi" w:hAnsiTheme="minorHAnsi" w:cstheme="minorHAnsi"/>
                <w:sz w:val="20"/>
                <w:szCs w:val="20"/>
              </w:rPr>
            </w:pPr>
            <w:r>
              <w:rPr>
                <w:rFonts w:asciiTheme="minorHAnsi" w:hAnsiTheme="minorHAnsi" w:cstheme="minorHAnsi"/>
                <w:sz w:val="20"/>
                <w:szCs w:val="20"/>
              </w:rPr>
              <w:t>30</w:t>
            </w:r>
          </w:p>
        </w:tc>
        <w:tc>
          <w:tcPr>
            <w:tcW w:w="1102" w:type="dxa"/>
            <w:gridSpan w:val="2"/>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1134" w:type="dxa"/>
            <w:gridSpan w:val="2"/>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1137" w:type="dxa"/>
            <w:gridSpan w:val="2"/>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c>
          <w:tcPr>
            <w:tcW w:w="1146" w:type="dxa"/>
            <w:gridSpan w:val="2"/>
            <w:tcBorders>
              <w:top w:val="single" w:sz="2" w:space="0" w:color="C0C0C0"/>
              <w:left w:val="single" w:sz="2" w:space="0" w:color="C0C0C0"/>
              <w:bottom w:val="single" w:sz="2" w:space="0" w:color="C0C0C0"/>
              <w:right w:val="single" w:sz="2" w:space="0" w:color="C0C0C0"/>
            </w:tcBorders>
            <w:shd w:val="clear" w:color="auto" w:fill="auto"/>
            <w:tcMar>
              <w:left w:w="15" w:type="dxa"/>
            </w:tcMar>
            <w:vAlign w:val="center"/>
          </w:tcPr>
          <w:p w:rsidR="00F33E25" w:rsidRDefault="00F33E25">
            <w:pPr>
              <w:pStyle w:val="Zawartotabeli"/>
              <w:snapToGrid w:val="0"/>
              <w:jc w:val="center"/>
              <w:rPr>
                <w:rFonts w:asciiTheme="minorHAnsi" w:hAnsiTheme="minorHAnsi" w:cstheme="minorHAnsi"/>
                <w:sz w:val="20"/>
                <w:szCs w:val="20"/>
              </w:rPr>
            </w:pPr>
          </w:p>
        </w:tc>
      </w:tr>
    </w:tbl>
    <w:p w:rsidR="00F33E25" w:rsidRDefault="00F33E25">
      <w:pPr>
        <w:pStyle w:val="Zawartotabeli"/>
        <w:rPr>
          <w:rFonts w:asciiTheme="minorHAnsi" w:hAnsiTheme="minorHAnsi" w:cstheme="minorHAnsi"/>
          <w:sz w:val="20"/>
          <w:szCs w:val="20"/>
        </w:rPr>
      </w:pPr>
    </w:p>
    <w:p w:rsidR="00F33E25" w:rsidRDefault="00F33E25">
      <w:pPr>
        <w:pStyle w:val="Zawartotabeli"/>
        <w:rPr>
          <w:rFonts w:asciiTheme="minorHAnsi" w:hAnsiTheme="minorHAnsi" w:cstheme="minorHAnsi"/>
          <w:sz w:val="20"/>
          <w:szCs w:val="20"/>
        </w:rPr>
      </w:pPr>
    </w:p>
    <w:p w:rsidR="00F33E25" w:rsidRDefault="00611F65">
      <w:pPr>
        <w:rPr>
          <w:rFonts w:asciiTheme="minorHAnsi" w:hAnsiTheme="minorHAnsi" w:cstheme="minorHAnsi"/>
          <w:sz w:val="20"/>
          <w:szCs w:val="20"/>
        </w:rPr>
      </w:pPr>
      <w:r>
        <w:rPr>
          <w:rFonts w:asciiTheme="minorHAnsi" w:hAnsiTheme="minorHAnsi" w:cstheme="minorHAnsi"/>
          <w:sz w:val="20"/>
          <w:szCs w:val="20"/>
        </w:rPr>
        <w:t>Opis metod prowadzenia zajęć</w:t>
      </w:r>
    </w:p>
    <w:p w:rsidR="00F33E25" w:rsidRDefault="00F33E25">
      <w:pPr>
        <w:pStyle w:val="Zawartotabeli"/>
        <w:snapToGrid w:val="0"/>
        <w:rPr>
          <w:rFonts w:asciiTheme="minorHAnsi" w:hAnsiTheme="minorHAnsi" w:cstheme="minorHAnsi"/>
          <w:sz w:val="20"/>
          <w:szCs w:val="20"/>
        </w:rPr>
      </w:pPr>
    </w:p>
    <w:tbl>
      <w:tblPr>
        <w:tblW w:w="9672" w:type="dxa"/>
        <w:tblInd w:w="-1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45" w:type="dxa"/>
          <w:right w:w="70" w:type="dxa"/>
        </w:tblCellMar>
        <w:tblLook w:val="04A0" w:firstRow="1" w:lastRow="0" w:firstColumn="1" w:lastColumn="0" w:noHBand="0" w:noVBand="1"/>
      </w:tblPr>
      <w:tblGrid>
        <w:gridCol w:w="9672"/>
      </w:tblGrid>
      <w:tr w:rsidR="00F33E25">
        <w:trPr>
          <w:trHeight w:val="1298"/>
        </w:trPr>
        <w:tc>
          <w:tcPr>
            <w:tcW w:w="9672" w:type="dxa"/>
            <w:tcBorders>
              <w:top w:val="single" w:sz="4" w:space="0" w:color="C0C0C0"/>
              <w:left w:val="single" w:sz="4" w:space="0" w:color="C0C0C0"/>
              <w:bottom w:val="single" w:sz="4" w:space="0" w:color="C0C0C0"/>
              <w:right w:val="single" w:sz="4" w:space="0" w:color="C0C0C0"/>
            </w:tcBorders>
            <w:shd w:val="clear" w:color="auto" w:fill="auto"/>
            <w:tcMar>
              <w:left w:w="45" w:type="dxa"/>
            </w:tcMar>
          </w:tcPr>
          <w:p w:rsidR="00F33E25" w:rsidRDefault="00611F65">
            <w:pPr>
              <w:jc w:val="both"/>
              <w:rPr>
                <w:rFonts w:asciiTheme="minorHAnsi" w:hAnsiTheme="minorHAnsi" w:cstheme="minorHAnsi"/>
                <w:sz w:val="20"/>
                <w:szCs w:val="20"/>
              </w:rPr>
            </w:pPr>
            <w:r>
              <w:rPr>
                <w:rFonts w:asciiTheme="minorHAnsi" w:hAnsiTheme="minorHAnsi" w:cstheme="minorHAnsi"/>
                <w:sz w:val="20"/>
                <w:szCs w:val="20"/>
              </w:rPr>
              <w:lastRenderedPageBreak/>
              <w:t>Prezentacja multimedialna</w:t>
            </w:r>
          </w:p>
          <w:p w:rsidR="00F33E25" w:rsidRDefault="00611F65">
            <w:pPr>
              <w:rPr>
                <w:rFonts w:asciiTheme="minorHAnsi" w:hAnsiTheme="minorHAnsi" w:cstheme="minorHAnsi"/>
                <w:sz w:val="20"/>
                <w:szCs w:val="20"/>
              </w:rPr>
            </w:pPr>
            <w:r>
              <w:rPr>
                <w:rFonts w:asciiTheme="minorHAnsi" w:hAnsiTheme="minorHAnsi" w:cstheme="minorHAnsi"/>
                <w:sz w:val="20"/>
                <w:szCs w:val="20"/>
              </w:rPr>
              <w:t xml:space="preserve">Metoda komunikacyjna oraz zadaniowa </w:t>
            </w:r>
          </w:p>
          <w:p w:rsidR="00F33E25" w:rsidRDefault="00611F65">
            <w:pPr>
              <w:rPr>
                <w:rFonts w:asciiTheme="minorHAnsi" w:hAnsiTheme="minorHAnsi" w:cstheme="minorHAnsi"/>
                <w:sz w:val="20"/>
                <w:szCs w:val="20"/>
              </w:rPr>
            </w:pPr>
            <w:r>
              <w:rPr>
                <w:rFonts w:asciiTheme="minorHAnsi" w:hAnsiTheme="minorHAnsi" w:cstheme="minorHAnsi"/>
                <w:sz w:val="20"/>
                <w:szCs w:val="20"/>
              </w:rPr>
              <w:t>Metody podające, eksponujące, problemowe, aktywizujące</w:t>
            </w:r>
          </w:p>
          <w:p w:rsidR="00F33E25" w:rsidRDefault="00611F65">
            <w:pPr>
              <w:pStyle w:val="Zawartotabeli"/>
              <w:rPr>
                <w:rFonts w:asciiTheme="minorHAnsi" w:hAnsiTheme="minorHAnsi" w:cstheme="minorHAnsi"/>
                <w:sz w:val="20"/>
                <w:szCs w:val="20"/>
              </w:rPr>
            </w:pPr>
            <w:r>
              <w:rPr>
                <w:rFonts w:asciiTheme="minorHAnsi" w:hAnsiTheme="minorHAnsi" w:cstheme="minorHAnsi"/>
                <w:sz w:val="20"/>
                <w:szCs w:val="20"/>
              </w:rPr>
              <w:t>Metoda projektowa</w:t>
            </w:r>
          </w:p>
          <w:p w:rsidR="00F33E25" w:rsidRDefault="00611F65">
            <w:pPr>
              <w:pStyle w:val="Zawartotabeli"/>
              <w:snapToGrid w:val="0"/>
              <w:rPr>
                <w:rFonts w:asciiTheme="minorHAnsi" w:hAnsiTheme="minorHAnsi" w:cstheme="minorHAnsi"/>
                <w:sz w:val="20"/>
                <w:szCs w:val="20"/>
              </w:rPr>
            </w:pPr>
            <w:r>
              <w:rPr>
                <w:rFonts w:asciiTheme="minorHAnsi" w:hAnsiTheme="minorHAnsi" w:cstheme="minorHAnsi"/>
                <w:sz w:val="20"/>
                <w:szCs w:val="20"/>
              </w:rPr>
              <w:t>Metody wspierające autonomiczne uczenie się</w:t>
            </w:r>
          </w:p>
        </w:tc>
      </w:tr>
    </w:tbl>
    <w:p w:rsidR="00F33E25" w:rsidRDefault="00F33E25">
      <w:pPr>
        <w:pStyle w:val="Zawartotabeli"/>
        <w:rPr>
          <w:rFonts w:asciiTheme="minorHAnsi" w:hAnsiTheme="minorHAnsi" w:cstheme="minorHAnsi"/>
          <w:sz w:val="20"/>
          <w:szCs w:val="20"/>
        </w:rPr>
      </w:pPr>
    </w:p>
    <w:p w:rsidR="00F33E25" w:rsidRDefault="00611F65">
      <w:pPr>
        <w:pStyle w:val="Zawartotabeli"/>
        <w:rPr>
          <w:rFonts w:asciiTheme="minorHAnsi" w:hAnsiTheme="minorHAnsi" w:cstheme="minorHAnsi"/>
          <w:sz w:val="20"/>
          <w:szCs w:val="20"/>
        </w:rPr>
      </w:pPr>
      <w:r>
        <w:rPr>
          <w:rFonts w:asciiTheme="minorHAnsi" w:hAnsiTheme="minorHAnsi" w:cstheme="minorHAnsi"/>
          <w:sz w:val="20"/>
          <w:szCs w:val="20"/>
        </w:rPr>
        <w:t xml:space="preserve">Formy sprawdzania efektów </w:t>
      </w:r>
      <w:r w:rsidR="009B694A" w:rsidRPr="009B694A">
        <w:rPr>
          <w:rFonts w:asciiTheme="minorHAnsi" w:hAnsiTheme="minorHAnsi" w:cstheme="minorHAnsi"/>
          <w:sz w:val="20"/>
          <w:szCs w:val="20"/>
        </w:rPr>
        <w:t>uczenia się</w:t>
      </w:r>
      <w:bookmarkStart w:id="0" w:name="_GoBack"/>
      <w:bookmarkEnd w:id="0"/>
    </w:p>
    <w:p w:rsidR="00F33E25" w:rsidRDefault="00F33E25">
      <w:pPr>
        <w:pStyle w:val="Zawartotabeli"/>
        <w:rPr>
          <w:rFonts w:asciiTheme="minorHAnsi" w:hAnsiTheme="minorHAnsi" w:cstheme="minorHAnsi"/>
          <w:sz w:val="20"/>
          <w:szCs w:val="20"/>
        </w:rPr>
      </w:pPr>
    </w:p>
    <w:tbl>
      <w:tblPr>
        <w:tblW w:w="9671" w:type="dxa"/>
        <w:tblInd w:w="-45" w:type="dxa"/>
        <w:tblBorders>
          <w:top w:val="single" w:sz="4" w:space="0" w:color="C0C0C0"/>
          <w:left w:val="single" w:sz="4" w:space="0" w:color="C0C0C0"/>
          <w:bottom w:val="single" w:sz="4" w:space="0" w:color="C0C0C0"/>
          <w:insideH w:val="single" w:sz="4" w:space="0" w:color="C0C0C0"/>
        </w:tblBorders>
        <w:tblLayout w:type="fixed"/>
        <w:tblCellMar>
          <w:left w:w="83" w:type="dxa"/>
        </w:tblCellMar>
        <w:tblLook w:val="04A0" w:firstRow="1" w:lastRow="0" w:firstColumn="1" w:lastColumn="0" w:noHBand="0" w:noVBand="1"/>
      </w:tblPr>
      <w:tblGrid>
        <w:gridCol w:w="963"/>
        <w:gridCol w:w="666"/>
        <w:gridCol w:w="671"/>
        <w:gridCol w:w="666"/>
        <w:gridCol w:w="666"/>
        <w:gridCol w:w="671"/>
        <w:gridCol w:w="666"/>
        <w:gridCol w:w="667"/>
        <w:gridCol w:w="668"/>
        <w:gridCol w:w="564"/>
        <w:gridCol w:w="769"/>
        <w:gridCol w:w="666"/>
        <w:gridCol w:w="667"/>
        <w:gridCol w:w="701"/>
      </w:tblGrid>
      <w:tr w:rsidR="00F33E25">
        <w:trPr>
          <w:cantSplit/>
          <w:trHeight w:hRule="exact" w:val="1616"/>
        </w:trPr>
        <w:tc>
          <w:tcPr>
            <w:tcW w:w="963"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F33E25">
            <w:pPr>
              <w:snapToGrid w:val="0"/>
              <w:ind w:left="113" w:right="113"/>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 xml:space="preserve">E – </w:t>
            </w:r>
            <w:r>
              <w:rPr>
                <w:rFonts w:asciiTheme="minorHAnsi" w:hAnsiTheme="minorHAnsi" w:cstheme="minorHAnsi"/>
                <w:sz w:val="20"/>
                <w:szCs w:val="20"/>
                <w:lang w:val="en-US"/>
              </w:rPr>
              <w:t>learning</w:t>
            </w:r>
          </w:p>
        </w:tc>
        <w:tc>
          <w:tcPr>
            <w:tcW w:w="671"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Gry dydaktyczne</w:t>
            </w:r>
          </w:p>
        </w:tc>
        <w:tc>
          <w:tcPr>
            <w:tcW w:w="666"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Ćwiczenia w szkole</w:t>
            </w:r>
          </w:p>
        </w:tc>
        <w:tc>
          <w:tcPr>
            <w:tcW w:w="666"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Zajęcia terenowe</w:t>
            </w:r>
          </w:p>
        </w:tc>
        <w:tc>
          <w:tcPr>
            <w:tcW w:w="671"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Praca laboratoryjna</w:t>
            </w:r>
          </w:p>
        </w:tc>
        <w:tc>
          <w:tcPr>
            <w:tcW w:w="666"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Projekt indywidualny</w:t>
            </w:r>
          </w:p>
        </w:tc>
        <w:tc>
          <w:tcPr>
            <w:tcW w:w="667"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Projekt grupowy</w:t>
            </w:r>
          </w:p>
        </w:tc>
        <w:tc>
          <w:tcPr>
            <w:tcW w:w="668"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Udział w dyskusji</w:t>
            </w:r>
          </w:p>
        </w:tc>
        <w:tc>
          <w:tcPr>
            <w:tcW w:w="564"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Referat</w:t>
            </w:r>
          </w:p>
        </w:tc>
        <w:tc>
          <w:tcPr>
            <w:tcW w:w="769"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Praca pisemna (esej)</w:t>
            </w:r>
          </w:p>
        </w:tc>
        <w:tc>
          <w:tcPr>
            <w:tcW w:w="666"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Egzamin ustny</w:t>
            </w:r>
          </w:p>
        </w:tc>
        <w:tc>
          <w:tcPr>
            <w:tcW w:w="667" w:type="dxa"/>
            <w:tcBorders>
              <w:top w:val="single" w:sz="4" w:space="0" w:color="C0C0C0"/>
              <w:left w:val="single" w:sz="4" w:space="0" w:color="C0C0C0"/>
              <w:bottom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Egzamin pisemny</w:t>
            </w:r>
          </w:p>
        </w:tc>
        <w:tc>
          <w:tcPr>
            <w:tcW w:w="701" w:type="dxa"/>
            <w:tcBorders>
              <w:top w:val="single" w:sz="4" w:space="0" w:color="C0C0C0"/>
              <w:left w:val="single" w:sz="4" w:space="0" w:color="C0C0C0"/>
              <w:bottom w:val="single" w:sz="4" w:space="0" w:color="C0C0C0"/>
              <w:right w:val="single" w:sz="4" w:space="0" w:color="C0C0C0"/>
            </w:tcBorders>
            <w:shd w:val="clear" w:color="auto" w:fill="DBE5F1"/>
            <w:tcMar>
              <w:left w:w="83" w:type="dxa"/>
            </w:tcMar>
            <w:textDirection w:val="btLr"/>
            <w:vAlign w:val="center"/>
          </w:tcPr>
          <w:p w:rsidR="00F33E25" w:rsidRDefault="00611F65">
            <w:pPr>
              <w:snapToGrid w:val="0"/>
              <w:ind w:left="113" w:right="113"/>
              <w:jc w:val="center"/>
              <w:rPr>
                <w:rFonts w:asciiTheme="minorHAnsi" w:hAnsiTheme="minorHAnsi" w:cstheme="minorHAnsi"/>
                <w:sz w:val="20"/>
                <w:szCs w:val="20"/>
              </w:rPr>
            </w:pPr>
            <w:r>
              <w:rPr>
                <w:rFonts w:asciiTheme="minorHAnsi" w:hAnsiTheme="minorHAnsi" w:cstheme="minorHAnsi"/>
                <w:sz w:val="20"/>
                <w:szCs w:val="20"/>
              </w:rPr>
              <w:t>Inne</w:t>
            </w:r>
          </w:p>
        </w:tc>
      </w:tr>
      <w:tr w:rsidR="00F33E25">
        <w:trPr>
          <w:cantSplit/>
          <w:trHeight w:val="244"/>
        </w:trPr>
        <w:tc>
          <w:tcPr>
            <w:tcW w:w="963" w:type="dxa"/>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pStyle w:val="Tekstdymka1"/>
              <w:snapToGrid w:val="0"/>
              <w:jc w:val="center"/>
              <w:rPr>
                <w:rFonts w:asciiTheme="minorHAnsi" w:hAnsiTheme="minorHAnsi" w:cstheme="minorHAnsi"/>
                <w:sz w:val="20"/>
                <w:szCs w:val="20"/>
              </w:rPr>
            </w:pPr>
            <w:r>
              <w:rPr>
                <w:rFonts w:asciiTheme="minorHAnsi" w:hAnsiTheme="minorHAnsi" w:cstheme="minorHAnsi"/>
                <w:sz w:val="20"/>
                <w:szCs w:val="20"/>
              </w:rPr>
              <w:t>W1</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8"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564"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69"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01" w:type="dxa"/>
            <w:tcBorders>
              <w:top w:val="single" w:sz="4" w:space="0" w:color="C0C0C0"/>
              <w:left w:val="single" w:sz="4" w:space="0" w:color="C0C0C0"/>
              <w:bottom w:val="single" w:sz="4" w:space="0" w:color="C0C0C0"/>
              <w:right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r>
      <w:tr w:rsidR="00F33E25">
        <w:trPr>
          <w:cantSplit/>
          <w:trHeight w:val="556"/>
        </w:trPr>
        <w:tc>
          <w:tcPr>
            <w:tcW w:w="963" w:type="dxa"/>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W2</w:t>
            </w:r>
          </w:p>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W3</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8"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564"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69"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p w:rsidR="00F33E25" w:rsidRDefault="00F33E25">
            <w:pPr>
              <w:snapToGrid w:val="0"/>
              <w:jc w:val="center"/>
              <w:rPr>
                <w:rFonts w:asciiTheme="minorHAnsi" w:hAnsiTheme="minorHAnsi" w:cstheme="minorHAnsi"/>
                <w:sz w:val="20"/>
                <w:szCs w:val="20"/>
              </w:rPr>
            </w:pPr>
          </w:p>
        </w:tc>
        <w:tc>
          <w:tcPr>
            <w:tcW w:w="701" w:type="dxa"/>
            <w:tcBorders>
              <w:top w:val="single" w:sz="4" w:space="0" w:color="C0C0C0"/>
              <w:left w:val="single" w:sz="4" w:space="0" w:color="C0C0C0"/>
              <w:bottom w:val="single" w:sz="4" w:space="0" w:color="C0C0C0"/>
              <w:right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r>
      <w:tr w:rsidR="00F33E25">
        <w:trPr>
          <w:cantSplit/>
          <w:trHeight w:val="244"/>
        </w:trPr>
        <w:tc>
          <w:tcPr>
            <w:tcW w:w="963" w:type="dxa"/>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U1</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8"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564"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69"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01" w:type="dxa"/>
            <w:tcBorders>
              <w:top w:val="single" w:sz="4" w:space="0" w:color="C0C0C0"/>
              <w:left w:val="single" w:sz="4" w:space="0" w:color="C0C0C0"/>
              <w:bottom w:val="single" w:sz="4" w:space="0" w:color="C0C0C0"/>
              <w:right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r>
      <w:tr w:rsidR="00F33E25">
        <w:trPr>
          <w:cantSplit/>
          <w:trHeight w:val="259"/>
        </w:trPr>
        <w:tc>
          <w:tcPr>
            <w:tcW w:w="963" w:type="dxa"/>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U2</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8"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564"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69"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01" w:type="dxa"/>
            <w:tcBorders>
              <w:top w:val="single" w:sz="4" w:space="0" w:color="C0C0C0"/>
              <w:left w:val="single" w:sz="4" w:space="0" w:color="C0C0C0"/>
              <w:bottom w:val="single" w:sz="4" w:space="0" w:color="C0C0C0"/>
              <w:right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r>
      <w:tr w:rsidR="00F33E25">
        <w:trPr>
          <w:cantSplit/>
          <w:trHeight w:val="244"/>
        </w:trPr>
        <w:tc>
          <w:tcPr>
            <w:tcW w:w="963" w:type="dxa"/>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U3</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8"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564"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69"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01" w:type="dxa"/>
            <w:tcBorders>
              <w:top w:val="single" w:sz="4" w:space="0" w:color="C0C0C0"/>
              <w:left w:val="single" w:sz="4" w:space="0" w:color="C0C0C0"/>
              <w:bottom w:val="single" w:sz="4" w:space="0" w:color="C0C0C0"/>
              <w:right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r>
      <w:tr w:rsidR="00F33E25">
        <w:trPr>
          <w:cantSplit/>
          <w:trHeight w:val="399"/>
        </w:trPr>
        <w:tc>
          <w:tcPr>
            <w:tcW w:w="963" w:type="dxa"/>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K1</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8"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564"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69"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01" w:type="dxa"/>
            <w:tcBorders>
              <w:top w:val="single" w:sz="4" w:space="0" w:color="C0C0C0"/>
              <w:left w:val="single" w:sz="4" w:space="0" w:color="C0C0C0"/>
              <w:bottom w:val="single" w:sz="4" w:space="0" w:color="C0C0C0"/>
              <w:right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r>
      <w:tr w:rsidR="00F33E25">
        <w:trPr>
          <w:cantSplit/>
          <w:trHeight w:val="244"/>
        </w:trPr>
        <w:tc>
          <w:tcPr>
            <w:tcW w:w="963" w:type="dxa"/>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K2</w:t>
            </w: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71"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8"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564"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69"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666"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X</w:t>
            </w:r>
          </w:p>
        </w:tc>
        <w:tc>
          <w:tcPr>
            <w:tcW w:w="667" w:type="dxa"/>
            <w:tcBorders>
              <w:top w:val="single" w:sz="4" w:space="0" w:color="C0C0C0"/>
              <w:left w:val="single" w:sz="4" w:space="0" w:color="C0C0C0"/>
              <w:bottom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c>
          <w:tcPr>
            <w:tcW w:w="701" w:type="dxa"/>
            <w:tcBorders>
              <w:top w:val="single" w:sz="4" w:space="0" w:color="C0C0C0"/>
              <w:left w:val="single" w:sz="4" w:space="0" w:color="C0C0C0"/>
              <w:bottom w:val="single" w:sz="4" w:space="0" w:color="C0C0C0"/>
              <w:right w:val="single" w:sz="4" w:space="0" w:color="C0C0C0"/>
            </w:tcBorders>
            <w:shd w:val="clear" w:color="auto" w:fill="FFFFFF"/>
            <w:tcMar>
              <w:left w:w="83" w:type="dxa"/>
            </w:tcMar>
            <w:vAlign w:val="center"/>
          </w:tcPr>
          <w:p w:rsidR="00F33E25" w:rsidRDefault="00F33E25">
            <w:pPr>
              <w:snapToGrid w:val="0"/>
              <w:jc w:val="center"/>
              <w:rPr>
                <w:rFonts w:asciiTheme="minorHAnsi" w:hAnsiTheme="minorHAnsi" w:cstheme="minorHAnsi"/>
                <w:sz w:val="20"/>
                <w:szCs w:val="20"/>
              </w:rPr>
            </w:pPr>
          </w:p>
        </w:tc>
      </w:tr>
    </w:tbl>
    <w:p w:rsidR="00F33E25" w:rsidRDefault="00F33E25">
      <w:pPr>
        <w:pStyle w:val="Zawartotabeli"/>
        <w:rPr>
          <w:rFonts w:asciiTheme="minorHAnsi" w:hAnsiTheme="minorHAnsi" w:cstheme="minorHAnsi"/>
          <w:sz w:val="20"/>
          <w:szCs w:val="20"/>
        </w:rPr>
      </w:pPr>
    </w:p>
    <w:tbl>
      <w:tblPr>
        <w:tblW w:w="9652" w:type="dxa"/>
        <w:tblInd w:w="-129" w:type="dxa"/>
        <w:tblBorders>
          <w:top w:val="single" w:sz="2" w:space="0" w:color="C0C0C0"/>
          <w:left w:val="single" w:sz="2" w:space="0" w:color="C0C0C0"/>
          <w:bottom w:val="single" w:sz="2" w:space="0" w:color="C0C0C0"/>
          <w:insideH w:val="single" w:sz="2" w:space="0" w:color="C0C0C0"/>
        </w:tblBorders>
        <w:tblLayout w:type="fixed"/>
        <w:tblCellMar>
          <w:top w:w="28" w:type="dxa"/>
          <w:left w:w="15" w:type="dxa"/>
          <w:bottom w:w="28" w:type="dxa"/>
          <w:right w:w="28" w:type="dxa"/>
        </w:tblCellMar>
        <w:tblLook w:val="04A0" w:firstRow="1" w:lastRow="0" w:firstColumn="1" w:lastColumn="0" w:noHBand="0" w:noVBand="1"/>
      </w:tblPr>
      <w:tblGrid>
        <w:gridCol w:w="1562"/>
        <w:gridCol w:w="8090"/>
      </w:tblGrid>
      <w:tr w:rsidR="00F33E25">
        <w:tc>
          <w:tcPr>
            <w:tcW w:w="1562" w:type="dxa"/>
            <w:tcBorders>
              <w:top w:val="single" w:sz="2" w:space="0" w:color="C0C0C0"/>
              <w:left w:val="single" w:sz="2" w:space="0" w:color="C0C0C0"/>
              <w:bottom w:val="single" w:sz="2" w:space="0" w:color="C0C0C0"/>
            </w:tcBorders>
            <w:shd w:val="clear" w:color="auto" w:fill="DBE5F1"/>
            <w:tcMar>
              <w:left w:w="15" w:type="dxa"/>
            </w:tcMar>
            <w:vAlign w:val="center"/>
          </w:tcPr>
          <w:p w:rsidR="00F33E25" w:rsidRDefault="00611F65">
            <w:pPr>
              <w:pStyle w:val="Zawartotabeli"/>
              <w:snapToGrid w:val="0"/>
              <w:jc w:val="center"/>
              <w:rPr>
                <w:rFonts w:asciiTheme="minorHAnsi" w:eastAsia="Arial" w:hAnsiTheme="minorHAnsi" w:cstheme="minorHAnsi"/>
                <w:sz w:val="20"/>
                <w:szCs w:val="20"/>
              </w:rPr>
            </w:pPr>
            <w:r>
              <w:rPr>
                <w:rFonts w:asciiTheme="minorHAnsi" w:hAnsiTheme="minorHAnsi" w:cstheme="minorHAnsi"/>
                <w:sz w:val="20"/>
                <w:szCs w:val="20"/>
              </w:rPr>
              <w:t>Kryteria oceny</w:t>
            </w:r>
          </w:p>
        </w:tc>
        <w:tc>
          <w:tcPr>
            <w:tcW w:w="8090" w:type="dxa"/>
            <w:tcBorders>
              <w:top w:val="single" w:sz="2" w:space="0" w:color="C0C0C0"/>
              <w:left w:val="single" w:sz="2" w:space="0" w:color="C0C0C0"/>
              <w:bottom w:val="single" w:sz="2" w:space="0" w:color="C0C0C0"/>
              <w:right w:val="single" w:sz="2" w:space="0" w:color="C0C0C0"/>
            </w:tcBorders>
            <w:shd w:val="clear" w:color="auto" w:fill="auto"/>
            <w:tcMar>
              <w:left w:w="15" w:type="dxa"/>
            </w:tcMar>
          </w:tcPr>
          <w:p w:rsidR="00F33E25" w:rsidRDefault="00611F65">
            <w:pPr>
              <w:pStyle w:val="Zawartotabeli"/>
              <w:snapToGrid w:val="0"/>
              <w:jc w:val="both"/>
              <w:rPr>
                <w:rFonts w:asciiTheme="minorHAnsi" w:hAnsiTheme="minorHAnsi" w:cstheme="minorHAnsi"/>
                <w:sz w:val="20"/>
                <w:szCs w:val="20"/>
              </w:rPr>
            </w:pPr>
            <w:proofErr w:type="gramStart"/>
            <w:r>
              <w:rPr>
                <w:rFonts w:asciiTheme="minorHAnsi" w:hAnsiTheme="minorHAnsi" w:cstheme="minorHAnsi"/>
                <w:sz w:val="20"/>
                <w:szCs w:val="20"/>
              </w:rPr>
              <w:t>obecność</w:t>
            </w:r>
            <w:proofErr w:type="gramEnd"/>
            <w:r>
              <w:rPr>
                <w:rFonts w:asciiTheme="minorHAnsi" w:hAnsiTheme="minorHAnsi" w:cstheme="minorHAnsi"/>
                <w:sz w:val="20"/>
                <w:szCs w:val="20"/>
              </w:rPr>
              <w:t xml:space="preserve"> na zajęciach (nie więcej niż dwie nieobecności z powodów innych niż choroba usprawiedliwiona zwolnieniem lekarskim)</w:t>
            </w:r>
          </w:p>
          <w:p w:rsidR="00F33E25" w:rsidRDefault="00611F65">
            <w:pPr>
              <w:pStyle w:val="Zawartotabeli"/>
              <w:snapToGrid w:val="0"/>
              <w:jc w:val="both"/>
              <w:rPr>
                <w:rFonts w:asciiTheme="minorHAnsi" w:hAnsiTheme="minorHAnsi" w:cstheme="minorHAnsi"/>
                <w:sz w:val="20"/>
                <w:szCs w:val="20"/>
              </w:rPr>
            </w:pPr>
            <w:proofErr w:type="gramStart"/>
            <w:r>
              <w:rPr>
                <w:rFonts w:asciiTheme="minorHAnsi" w:hAnsiTheme="minorHAnsi" w:cstheme="minorHAnsi"/>
                <w:sz w:val="20"/>
                <w:szCs w:val="20"/>
              </w:rPr>
              <w:t>udział</w:t>
            </w:r>
            <w:proofErr w:type="gramEnd"/>
            <w:r>
              <w:rPr>
                <w:rFonts w:asciiTheme="minorHAnsi" w:hAnsiTheme="minorHAnsi" w:cstheme="minorHAnsi"/>
                <w:sz w:val="20"/>
                <w:szCs w:val="20"/>
              </w:rPr>
              <w:t xml:space="preserve"> w dyskusji</w:t>
            </w:r>
          </w:p>
          <w:p w:rsidR="00F33E25" w:rsidRDefault="00611F65">
            <w:pPr>
              <w:pStyle w:val="Zawartotabeli"/>
              <w:snapToGrid w:val="0"/>
              <w:jc w:val="both"/>
              <w:rPr>
                <w:rFonts w:asciiTheme="minorHAnsi" w:hAnsiTheme="minorHAnsi" w:cstheme="minorHAnsi"/>
                <w:sz w:val="20"/>
                <w:szCs w:val="20"/>
              </w:rPr>
            </w:pPr>
            <w:proofErr w:type="gramStart"/>
            <w:r>
              <w:rPr>
                <w:rFonts w:asciiTheme="minorHAnsi" w:hAnsiTheme="minorHAnsi" w:cstheme="minorHAnsi"/>
                <w:sz w:val="20"/>
                <w:szCs w:val="20"/>
              </w:rPr>
              <w:t>zaliczenie</w:t>
            </w:r>
            <w:proofErr w:type="gramEnd"/>
            <w:r>
              <w:rPr>
                <w:rFonts w:asciiTheme="minorHAnsi" w:hAnsiTheme="minorHAnsi" w:cstheme="minorHAnsi"/>
                <w:sz w:val="20"/>
                <w:szCs w:val="20"/>
              </w:rPr>
              <w:t xml:space="preserve"> prac pisemnych</w:t>
            </w:r>
          </w:p>
          <w:p w:rsidR="00F33E25" w:rsidRDefault="00611F65">
            <w:pPr>
              <w:pStyle w:val="Zawartotabeli"/>
              <w:snapToGrid w:val="0"/>
              <w:jc w:val="both"/>
              <w:rPr>
                <w:rFonts w:asciiTheme="minorHAnsi" w:hAnsiTheme="minorHAnsi" w:cstheme="minorHAnsi"/>
                <w:sz w:val="20"/>
                <w:szCs w:val="20"/>
              </w:rPr>
            </w:pPr>
            <w:r>
              <w:rPr>
                <w:rFonts w:asciiTheme="minorHAnsi" w:hAnsiTheme="minorHAnsi" w:cstheme="minorHAnsi"/>
                <w:sz w:val="20"/>
                <w:szCs w:val="20"/>
              </w:rPr>
              <w:t>(akapit, streszczenie, parafraza, bibliografia, dłuższe formy wypowiedzi)</w:t>
            </w:r>
          </w:p>
        </w:tc>
      </w:tr>
    </w:tbl>
    <w:p w:rsidR="00F33E25" w:rsidRDefault="00F33E25">
      <w:pPr>
        <w:rPr>
          <w:rFonts w:asciiTheme="minorHAnsi" w:hAnsiTheme="minorHAnsi" w:cstheme="minorHAnsi"/>
          <w:sz w:val="20"/>
          <w:szCs w:val="20"/>
        </w:rPr>
      </w:pPr>
    </w:p>
    <w:tbl>
      <w:tblPr>
        <w:tblW w:w="9652" w:type="dxa"/>
        <w:tblInd w:w="-129" w:type="dxa"/>
        <w:tblBorders>
          <w:top w:val="single" w:sz="2" w:space="0" w:color="C0C0C0"/>
          <w:left w:val="single" w:sz="2" w:space="0" w:color="C0C0C0"/>
          <w:bottom w:val="single" w:sz="2" w:space="0" w:color="C0C0C0"/>
          <w:insideH w:val="single" w:sz="2" w:space="0" w:color="C0C0C0"/>
        </w:tblBorders>
        <w:tblLayout w:type="fixed"/>
        <w:tblCellMar>
          <w:top w:w="28" w:type="dxa"/>
          <w:left w:w="15" w:type="dxa"/>
          <w:bottom w:w="28" w:type="dxa"/>
          <w:right w:w="28" w:type="dxa"/>
        </w:tblCellMar>
        <w:tblLook w:val="04A0" w:firstRow="1" w:lastRow="0" w:firstColumn="1" w:lastColumn="0" w:noHBand="0" w:noVBand="1"/>
      </w:tblPr>
      <w:tblGrid>
        <w:gridCol w:w="1562"/>
        <w:gridCol w:w="8090"/>
      </w:tblGrid>
      <w:tr w:rsidR="00F33E25">
        <w:trPr>
          <w:trHeight w:val="402"/>
        </w:trPr>
        <w:tc>
          <w:tcPr>
            <w:tcW w:w="1562" w:type="dxa"/>
            <w:tcBorders>
              <w:top w:val="single" w:sz="2" w:space="0" w:color="C0C0C0"/>
              <w:left w:val="single" w:sz="2" w:space="0" w:color="C0C0C0"/>
              <w:bottom w:val="single" w:sz="2" w:space="0" w:color="C0C0C0"/>
            </w:tcBorders>
            <w:shd w:val="clear" w:color="auto" w:fill="DBE5F1"/>
            <w:tcMar>
              <w:left w:w="15" w:type="dxa"/>
            </w:tcMar>
            <w:vAlign w:val="center"/>
          </w:tcPr>
          <w:p w:rsidR="00F33E25" w:rsidRDefault="00611F65">
            <w:pPr>
              <w:snapToGrid w:val="0"/>
              <w:jc w:val="center"/>
              <w:rPr>
                <w:rFonts w:asciiTheme="minorHAnsi" w:hAnsiTheme="minorHAnsi" w:cstheme="minorHAnsi"/>
                <w:sz w:val="20"/>
                <w:szCs w:val="20"/>
              </w:rPr>
            </w:pPr>
            <w:r>
              <w:rPr>
                <w:rFonts w:asciiTheme="minorHAnsi" w:hAnsiTheme="minorHAnsi" w:cstheme="minorHAnsi"/>
                <w:sz w:val="20"/>
                <w:szCs w:val="20"/>
              </w:rPr>
              <w:t>Uwagi</w:t>
            </w:r>
          </w:p>
        </w:tc>
        <w:tc>
          <w:tcPr>
            <w:tcW w:w="8090" w:type="dxa"/>
            <w:tcBorders>
              <w:top w:val="single" w:sz="2" w:space="0" w:color="C0C0C0"/>
              <w:left w:val="single" w:sz="2" w:space="0" w:color="C0C0C0"/>
              <w:bottom w:val="single" w:sz="2" w:space="0" w:color="C0C0C0"/>
              <w:right w:val="single" w:sz="2" w:space="0" w:color="C0C0C0"/>
            </w:tcBorders>
            <w:shd w:val="clear" w:color="auto" w:fill="auto"/>
            <w:tcMar>
              <w:left w:w="15" w:type="dxa"/>
            </w:tcMar>
          </w:tcPr>
          <w:p w:rsidR="00F33E25" w:rsidRDefault="00F33E25">
            <w:pPr>
              <w:pStyle w:val="Zawartotabeli"/>
              <w:rPr>
                <w:rFonts w:asciiTheme="minorHAnsi" w:hAnsiTheme="minorHAnsi" w:cstheme="minorHAnsi"/>
                <w:sz w:val="20"/>
                <w:szCs w:val="20"/>
              </w:rPr>
            </w:pPr>
          </w:p>
        </w:tc>
      </w:tr>
    </w:tbl>
    <w:p w:rsidR="00F33E25" w:rsidRDefault="00F33E25">
      <w:pPr>
        <w:rPr>
          <w:rFonts w:asciiTheme="minorHAnsi" w:hAnsiTheme="minorHAnsi" w:cstheme="minorHAnsi"/>
          <w:sz w:val="20"/>
          <w:szCs w:val="20"/>
        </w:rPr>
      </w:pPr>
    </w:p>
    <w:p w:rsidR="00F33E25" w:rsidRDefault="00F33E25">
      <w:pPr>
        <w:rPr>
          <w:rFonts w:asciiTheme="minorHAnsi" w:hAnsiTheme="minorHAnsi" w:cstheme="minorHAnsi"/>
          <w:sz w:val="20"/>
          <w:szCs w:val="20"/>
        </w:rPr>
      </w:pPr>
    </w:p>
    <w:p w:rsidR="00F33E25" w:rsidRDefault="00611F65">
      <w:pPr>
        <w:rPr>
          <w:rFonts w:asciiTheme="minorHAnsi" w:hAnsiTheme="minorHAnsi" w:cstheme="minorHAnsi"/>
          <w:sz w:val="20"/>
          <w:szCs w:val="20"/>
        </w:rPr>
      </w:pPr>
      <w:r>
        <w:rPr>
          <w:rFonts w:asciiTheme="minorHAnsi" w:hAnsiTheme="minorHAnsi" w:cstheme="minorHAnsi"/>
          <w:sz w:val="20"/>
          <w:szCs w:val="20"/>
        </w:rPr>
        <w:t>Treści merytoryczne (wykaz tematów)</w:t>
      </w:r>
    </w:p>
    <w:p w:rsidR="00F33E25" w:rsidRDefault="00F33E25">
      <w:pPr>
        <w:rPr>
          <w:rFonts w:asciiTheme="minorHAnsi" w:hAnsiTheme="minorHAnsi" w:cstheme="minorHAnsi"/>
          <w:sz w:val="20"/>
          <w:szCs w:val="20"/>
        </w:rPr>
      </w:pPr>
    </w:p>
    <w:tbl>
      <w:tblPr>
        <w:tblW w:w="9672" w:type="dxa"/>
        <w:tblInd w:w="-1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45" w:type="dxa"/>
          <w:right w:w="70" w:type="dxa"/>
        </w:tblCellMar>
        <w:tblLook w:val="04A0" w:firstRow="1" w:lastRow="0" w:firstColumn="1" w:lastColumn="0" w:noHBand="0" w:noVBand="1"/>
      </w:tblPr>
      <w:tblGrid>
        <w:gridCol w:w="9672"/>
      </w:tblGrid>
      <w:tr w:rsidR="00F33E25">
        <w:trPr>
          <w:trHeight w:val="1136"/>
        </w:trPr>
        <w:tc>
          <w:tcPr>
            <w:tcW w:w="9672" w:type="dxa"/>
            <w:tcBorders>
              <w:top w:val="single" w:sz="4" w:space="0" w:color="C0C0C0"/>
              <w:left w:val="single" w:sz="4" w:space="0" w:color="C0C0C0"/>
              <w:bottom w:val="single" w:sz="4" w:space="0" w:color="C0C0C0"/>
              <w:right w:val="single" w:sz="4" w:space="0" w:color="C0C0C0"/>
            </w:tcBorders>
            <w:shd w:val="clear" w:color="auto" w:fill="auto"/>
            <w:tcMar>
              <w:left w:w="45" w:type="dxa"/>
            </w:tcMar>
          </w:tcPr>
          <w:p w:rsidR="00F33E25" w:rsidRDefault="00611F65">
            <w:pPr>
              <w:rPr>
                <w:rFonts w:asciiTheme="minorHAnsi" w:hAnsiTheme="minorHAnsi" w:cstheme="minorHAnsi"/>
                <w:sz w:val="20"/>
                <w:szCs w:val="20"/>
              </w:rPr>
            </w:pPr>
            <w:r>
              <w:rPr>
                <w:rFonts w:asciiTheme="minorHAnsi" w:hAnsiTheme="minorHAnsi" w:cstheme="minorHAnsi"/>
                <w:sz w:val="20"/>
                <w:szCs w:val="20"/>
              </w:rPr>
              <w:lastRenderedPageBreak/>
              <w:t>Kurs obejmuje następujące zagadnienia:</w:t>
            </w:r>
          </w:p>
          <w:p w:rsidR="00F33E25" w:rsidRDefault="00611F65">
            <w:pPr>
              <w:numPr>
                <w:ilvl w:val="0"/>
                <w:numId w:val="3"/>
              </w:numPr>
              <w:rPr>
                <w:rFonts w:asciiTheme="minorHAnsi" w:hAnsiTheme="minorHAnsi" w:cstheme="minorHAnsi"/>
                <w:sz w:val="20"/>
                <w:szCs w:val="20"/>
              </w:rPr>
            </w:pPr>
            <w:proofErr w:type="gramStart"/>
            <w:r>
              <w:rPr>
                <w:rFonts w:asciiTheme="minorHAnsi" w:hAnsiTheme="minorHAnsi" w:cstheme="minorHAnsi"/>
                <w:sz w:val="20"/>
                <w:szCs w:val="20"/>
              </w:rPr>
              <w:t>struktura</w:t>
            </w:r>
            <w:proofErr w:type="gramEnd"/>
            <w:r>
              <w:rPr>
                <w:rFonts w:asciiTheme="minorHAnsi" w:hAnsiTheme="minorHAnsi" w:cstheme="minorHAnsi"/>
                <w:sz w:val="20"/>
                <w:szCs w:val="20"/>
              </w:rPr>
              <w:t xml:space="preserve"> akapitu</w:t>
            </w:r>
          </w:p>
          <w:p w:rsidR="00F33E25" w:rsidRDefault="00611F65">
            <w:pPr>
              <w:numPr>
                <w:ilvl w:val="0"/>
                <w:numId w:val="3"/>
              </w:numPr>
              <w:rPr>
                <w:rFonts w:asciiTheme="minorHAnsi" w:hAnsiTheme="minorHAnsi" w:cstheme="minorHAnsi"/>
                <w:sz w:val="20"/>
                <w:szCs w:val="20"/>
              </w:rPr>
            </w:pPr>
            <w:proofErr w:type="gramStart"/>
            <w:r>
              <w:rPr>
                <w:rFonts w:asciiTheme="minorHAnsi" w:hAnsiTheme="minorHAnsi" w:cstheme="minorHAnsi"/>
                <w:sz w:val="20"/>
                <w:szCs w:val="20"/>
              </w:rPr>
              <w:t>rejestry</w:t>
            </w:r>
            <w:proofErr w:type="gramEnd"/>
            <w:r>
              <w:rPr>
                <w:rFonts w:asciiTheme="minorHAnsi" w:hAnsiTheme="minorHAnsi" w:cstheme="minorHAnsi"/>
                <w:sz w:val="20"/>
                <w:szCs w:val="20"/>
              </w:rPr>
              <w:t xml:space="preserve"> języka</w:t>
            </w:r>
          </w:p>
          <w:p w:rsidR="00F33E25" w:rsidRDefault="00611F65">
            <w:pPr>
              <w:numPr>
                <w:ilvl w:val="0"/>
                <w:numId w:val="3"/>
              </w:numPr>
              <w:rPr>
                <w:rFonts w:asciiTheme="minorHAnsi" w:hAnsiTheme="minorHAnsi" w:cstheme="minorHAnsi"/>
                <w:sz w:val="20"/>
                <w:szCs w:val="20"/>
              </w:rPr>
            </w:pPr>
            <w:proofErr w:type="gramStart"/>
            <w:r>
              <w:rPr>
                <w:rFonts w:asciiTheme="minorHAnsi" w:hAnsiTheme="minorHAnsi" w:cstheme="minorHAnsi"/>
                <w:sz w:val="20"/>
                <w:szCs w:val="20"/>
              </w:rPr>
              <w:t>interpunkcja</w:t>
            </w:r>
            <w:proofErr w:type="gramEnd"/>
          </w:p>
          <w:p w:rsidR="00F33E25" w:rsidRDefault="00611F65">
            <w:pPr>
              <w:numPr>
                <w:ilvl w:val="0"/>
                <w:numId w:val="3"/>
              </w:numPr>
              <w:rPr>
                <w:rFonts w:asciiTheme="minorHAnsi" w:hAnsiTheme="minorHAnsi" w:cstheme="minorHAnsi"/>
                <w:sz w:val="20"/>
                <w:szCs w:val="20"/>
              </w:rPr>
            </w:pPr>
            <w:proofErr w:type="gramStart"/>
            <w:r>
              <w:rPr>
                <w:rFonts w:asciiTheme="minorHAnsi" w:hAnsiTheme="minorHAnsi" w:cstheme="minorHAnsi"/>
                <w:sz w:val="20"/>
                <w:szCs w:val="20"/>
              </w:rPr>
              <w:t>spójność</w:t>
            </w:r>
            <w:proofErr w:type="gramEnd"/>
            <w:r>
              <w:rPr>
                <w:rFonts w:asciiTheme="minorHAnsi" w:hAnsiTheme="minorHAnsi" w:cstheme="minorHAnsi"/>
                <w:sz w:val="20"/>
                <w:szCs w:val="20"/>
              </w:rPr>
              <w:t xml:space="preserve"> struktury tekstu</w:t>
            </w:r>
          </w:p>
          <w:p w:rsidR="00F33E25" w:rsidRDefault="00611F65">
            <w:pPr>
              <w:numPr>
                <w:ilvl w:val="0"/>
                <w:numId w:val="3"/>
              </w:numPr>
              <w:rPr>
                <w:rFonts w:asciiTheme="minorHAnsi" w:hAnsiTheme="minorHAnsi" w:cstheme="minorHAnsi"/>
                <w:sz w:val="20"/>
                <w:szCs w:val="20"/>
              </w:rPr>
            </w:pPr>
            <w:proofErr w:type="gramStart"/>
            <w:r>
              <w:rPr>
                <w:rFonts w:asciiTheme="minorHAnsi" w:hAnsiTheme="minorHAnsi" w:cstheme="minorHAnsi"/>
                <w:sz w:val="20"/>
                <w:szCs w:val="20"/>
              </w:rPr>
              <w:t>umiejętność</w:t>
            </w:r>
            <w:proofErr w:type="gramEnd"/>
            <w:r>
              <w:rPr>
                <w:rFonts w:asciiTheme="minorHAnsi" w:hAnsiTheme="minorHAnsi" w:cstheme="minorHAnsi"/>
                <w:sz w:val="20"/>
                <w:szCs w:val="20"/>
              </w:rPr>
              <w:t xml:space="preserve"> stosowania różnych form zapisu bibliograficznego</w:t>
            </w:r>
          </w:p>
        </w:tc>
      </w:tr>
    </w:tbl>
    <w:p w:rsidR="00F33E25" w:rsidRDefault="00F33E25">
      <w:pPr>
        <w:rPr>
          <w:rFonts w:asciiTheme="minorHAnsi" w:hAnsiTheme="minorHAnsi" w:cstheme="minorHAnsi"/>
          <w:sz w:val="20"/>
          <w:szCs w:val="20"/>
        </w:rPr>
      </w:pPr>
    </w:p>
    <w:p w:rsidR="00F33E25" w:rsidRDefault="00F33E25">
      <w:pPr>
        <w:rPr>
          <w:rFonts w:asciiTheme="minorHAnsi" w:hAnsiTheme="minorHAnsi" w:cstheme="minorHAnsi"/>
          <w:sz w:val="20"/>
          <w:szCs w:val="20"/>
        </w:rPr>
      </w:pPr>
    </w:p>
    <w:p w:rsidR="00F33E25" w:rsidRDefault="00611F65">
      <w:pPr>
        <w:rPr>
          <w:rFonts w:asciiTheme="minorHAnsi" w:hAnsiTheme="minorHAnsi" w:cstheme="minorHAnsi"/>
          <w:sz w:val="20"/>
          <w:szCs w:val="20"/>
        </w:rPr>
      </w:pPr>
      <w:r>
        <w:rPr>
          <w:rFonts w:asciiTheme="minorHAnsi" w:hAnsiTheme="minorHAnsi" w:cstheme="minorHAnsi"/>
          <w:sz w:val="20"/>
          <w:szCs w:val="20"/>
        </w:rPr>
        <w:t>Wykaz literatury podstawowej</w:t>
      </w:r>
    </w:p>
    <w:p w:rsidR="00F33E25" w:rsidRDefault="00F33E25">
      <w:pPr>
        <w:rPr>
          <w:rFonts w:asciiTheme="minorHAnsi" w:hAnsiTheme="minorHAnsi" w:cstheme="minorHAnsi"/>
          <w:sz w:val="20"/>
          <w:szCs w:val="20"/>
        </w:rPr>
      </w:pPr>
    </w:p>
    <w:tbl>
      <w:tblPr>
        <w:tblW w:w="9644" w:type="dxa"/>
        <w:tblInd w:w="-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45" w:type="dxa"/>
          <w:right w:w="70" w:type="dxa"/>
        </w:tblCellMar>
        <w:tblLook w:val="04A0" w:firstRow="1" w:lastRow="0" w:firstColumn="1" w:lastColumn="0" w:noHBand="0" w:noVBand="1"/>
      </w:tblPr>
      <w:tblGrid>
        <w:gridCol w:w="9644"/>
      </w:tblGrid>
      <w:tr w:rsidR="00F33E25">
        <w:trPr>
          <w:trHeight w:val="513"/>
        </w:trPr>
        <w:tc>
          <w:tcPr>
            <w:tcW w:w="9644" w:type="dxa"/>
            <w:tcBorders>
              <w:top w:val="single" w:sz="4" w:space="0" w:color="C0C0C0"/>
              <w:left w:val="single" w:sz="4" w:space="0" w:color="C0C0C0"/>
              <w:bottom w:val="single" w:sz="4" w:space="0" w:color="C0C0C0"/>
              <w:right w:val="single" w:sz="4" w:space="0" w:color="C0C0C0"/>
            </w:tcBorders>
            <w:shd w:val="clear" w:color="auto" w:fill="auto"/>
            <w:tcMar>
              <w:left w:w="45" w:type="dxa"/>
            </w:tcMar>
          </w:tcPr>
          <w:p w:rsidR="00F33E25" w:rsidRDefault="00611F65">
            <w:pPr>
              <w:rPr>
                <w:rFonts w:asciiTheme="minorHAnsi" w:hAnsiTheme="minorHAnsi" w:cstheme="minorHAnsi"/>
                <w:sz w:val="20"/>
                <w:szCs w:val="20"/>
              </w:rPr>
            </w:pPr>
            <w:proofErr w:type="spellStart"/>
            <w:r>
              <w:rPr>
                <w:rFonts w:asciiTheme="minorHAnsi" w:hAnsiTheme="minorHAnsi" w:cstheme="minorHAnsi"/>
                <w:iCs/>
                <w:sz w:val="20"/>
                <w:szCs w:val="20"/>
              </w:rPr>
              <w:t>Marius</w:t>
            </w:r>
            <w:proofErr w:type="spellEnd"/>
            <w:r>
              <w:rPr>
                <w:rFonts w:asciiTheme="minorHAnsi" w:hAnsiTheme="minorHAnsi" w:cstheme="minorHAnsi"/>
                <w:iCs/>
                <w:sz w:val="20"/>
                <w:szCs w:val="20"/>
              </w:rPr>
              <w:t xml:space="preserve">, R. i Wiener, H. 1994. </w:t>
            </w:r>
            <w:r>
              <w:rPr>
                <w:rFonts w:asciiTheme="minorHAnsi" w:hAnsiTheme="minorHAnsi" w:cstheme="minorHAnsi"/>
                <w:i/>
                <w:iCs/>
                <w:sz w:val="20"/>
                <w:szCs w:val="20"/>
                <w:lang w:val="en-US"/>
              </w:rPr>
              <w:t xml:space="preserve">The McGraw-Hill College Handbook. </w:t>
            </w:r>
            <w:r w:rsidRPr="00AF2E19">
              <w:rPr>
                <w:rFonts w:asciiTheme="minorHAnsi" w:hAnsiTheme="minorHAnsi" w:cstheme="minorHAnsi"/>
                <w:sz w:val="20"/>
                <w:szCs w:val="20"/>
              </w:rPr>
              <w:t>Blacklick: McGraw-Hill</w:t>
            </w:r>
            <w:r>
              <w:rPr>
                <w:rFonts w:asciiTheme="minorHAnsi" w:hAnsiTheme="minorHAnsi" w:cstheme="minorHAnsi"/>
                <w:sz w:val="20"/>
                <w:szCs w:val="20"/>
              </w:rPr>
              <w:t xml:space="preserve"> (materiały własne nauczyciela)</w:t>
            </w:r>
          </w:p>
          <w:p w:rsidR="00F33E25" w:rsidRDefault="00611F65">
            <w:pPr>
              <w:rPr>
                <w:rFonts w:asciiTheme="minorHAnsi" w:hAnsiTheme="minorHAnsi" w:cstheme="minorHAnsi"/>
                <w:sz w:val="20"/>
                <w:szCs w:val="20"/>
              </w:rPr>
            </w:pPr>
            <w:r>
              <w:rPr>
                <w:rFonts w:asciiTheme="minorHAnsi" w:hAnsiTheme="minorHAnsi" w:cstheme="minorHAnsi"/>
                <w:sz w:val="20"/>
                <w:szCs w:val="20"/>
                <w:lang w:val="en-US"/>
              </w:rPr>
              <w:t xml:space="preserve">Bailey, Stephen. 2003. </w:t>
            </w:r>
            <w:r>
              <w:rPr>
                <w:rFonts w:asciiTheme="minorHAnsi" w:hAnsiTheme="minorHAnsi" w:cstheme="minorHAnsi"/>
                <w:i/>
                <w:iCs/>
                <w:sz w:val="20"/>
                <w:szCs w:val="20"/>
                <w:lang w:val="en-US"/>
              </w:rPr>
              <w:t>Academic Writing: A Practical Guide for Students.</w:t>
            </w:r>
            <w:r>
              <w:rPr>
                <w:rFonts w:asciiTheme="minorHAnsi" w:hAnsiTheme="minorHAnsi" w:cstheme="minorHAnsi"/>
                <w:sz w:val="20"/>
                <w:szCs w:val="20"/>
                <w:lang w:val="en-US"/>
              </w:rPr>
              <w:t xml:space="preserve"> London &amp; New York: Routledge.</w:t>
            </w:r>
          </w:p>
        </w:tc>
      </w:tr>
    </w:tbl>
    <w:p w:rsidR="00F33E25" w:rsidRDefault="00F33E25">
      <w:pPr>
        <w:rPr>
          <w:rFonts w:asciiTheme="minorHAnsi" w:hAnsiTheme="minorHAnsi" w:cstheme="minorHAnsi"/>
          <w:sz w:val="20"/>
          <w:szCs w:val="20"/>
        </w:rPr>
      </w:pPr>
    </w:p>
    <w:p w:rsidR="00F33E25" w:rsidRDefault="00F33E25">
      <w:pPr>
        <w:rPr>
          <w:rFonts w:asciiTheme="minorHAnsi" w:hAnsiTheme="minorHAnsi" w:cstheme="minorHAnsi"/>
          <w:sz w:val="20"/>
          <w:szCs w:val="20"/>
        </w:rPr>
      </w:pPr>
    </w:p>
    <w:p w:rsidR="00F33E25" w:rsidRDefault="00611F65">
      <w:pPr>
        <w:rPr>
          <w:rFonts w:asciiTheme="minorHAnsi" w:hAnsiTheme="minorHAnsi" w:cstheme="minorHAnsi"/>
          <w:sz w:val="20"/>
          <w:szCs w:val="20"/>
        </w:rPr>
      </w:pPr>
      <w:r>
        <w:rPr>
          <w:rFonts w:asciiTheme="minorHAnsi" w:hAnsiTheme="minorHAnsi" w:cstheme="minorHAnsi"/>
          <w:sz w:val="20"/>
          <w:szCs w:val="20"/>
        </w:rPr>
        <w:t>Wykaz literatury uzupełniającej</w:t>
      </w:r>
    </w:p>
    <w:p w:rsidR="00F33E25" w:rsidRDefault="00F33E25">
      <w:pPr>
        <w:rPr>
          <w:rFonts w:asciiTheme="minorHAnsi" w:hAnsiTheme="minorHAnsi" w:cstheme="minorHAnsi"/>
          <w:sz w:val="20"/>
          <w:szCs w:val="20"/>
        </w:rPr>
      </w:pPr>
    </w:p>
    <w:tbl>
      <w:tblPr>
        <w:tblW w:w="9672" w:type="dxa"/>
        <w:tblInd w:w="-1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45" w:type="dxa"/>
          <w:right w:w="70" w:type="dxa"/>
        </w:tblCellMar>
        <w:tblLook w:val="04A0" w:firstRow="1" w:lastRow="0" w:firstColumn="1" w:lastColumn="0" w:noHBand="0" w:noVBand="1"/>
      </w:tblPr>
      <w:tblGrid>
        <w:gridCol w:w="9672"/>
      </w:tblGrid>
      <w:tr w:rsidR="00F33E25">
        <w:trPr>
          <w:trHeight w:val="816"/>
        </w:trPr>
        <w:tc>
          <w:tcPr>
            <w:tcW w:w="9672" w:type="dxa"/>
            <w:tcBorders>
              <w:top w:val="single" w:sz="4" w:space="0" w:color="C0C0C0"/>
              <w:left w:val="single" w:sz="4" w:space="0" w:color="C0C0C0"/>
              <w:bottom w:val="single" w:sz="4" w:space="0" w:color="C0C0C0"/>
              <w:right w:val="single" w:sz="4" w:space="0" w:color="C0C0C0"/>
            </w:tcBorders>
            <w:shd w:val="clear" w:color="auto" w:fill="auto"/>
            <w:tcMar>
              <w:left w:w="45" w:type="dxa"/>
            </w:tcMar>
          </w:tcPr>
          <w:p w:rsidR="00F33E25" w:rsidRDefault="00611F65">
            <w:pPr>
              <w:snapToGrid w:val="0"/>
              <w:rPr>
                <w:rFonts w:asciiTheme="minorHAnsi" w:hAnsiTheme="minorHAnsi" w:cstheme="minorHAnsi"/>
                <w:sz w:val="20"/>
                <w:szCs w:val="20"/>
              </w:rPr>
            </w:pPr>
            <w:r>
              <w:rPr>
                <w:rFonts w:asciiTheme="minorHAnsi" w:hAnsiTheme="minorHAnsi" w:cstheme="minorHAnsi"/>
                <w:iCs/>
                <w:sz w:val="20"/>
                <w:szCs w:val="20"/>
                <w:lang w:val="en-GB"/>
              </w:rPr>
              <w:t xml:space="preserve">Macpherson, R. 2001. </w:t>
            </w:r>
            <w:r>
              <w:rPr>
                <w:rFonts w:asciiTheme="minorHAnsi" w:hAnsiTheme="minorHAnsi" w:cstheme="minorHAnsi"/>
                <w:i/>
                <w:iCs/>
                <w:sz w:val="20"/>
                <w:szCs w:val="20"/>
                <w:lang w:val="en-GB"/>
              </w:rPr>
              <w:t>Advanced Written English.</w:t>
            </w:r>
            <w:r>
              <w:rPr>
                <w:rFonts w:asciiTheme="minorHAnsi" w:hAnsiTheme="minorHAnsi" w:cstheme="minorHAnsi"/>
                <w:iCs/>
                <w:sz w:val="20"/>
                <w:szCs w:val="20"/>
                <w:lang w:val="en-GB"/>
              </w:rPr>
              <w:t xml:space="preserve"> </w:t>
            </w:r>
            <w:r>
              <w:rPr>
                <w:rFonts w:asciiTheme="minorHAnsi" w:hAnsiTheme="minorHAnsi" w:cstheme="minorHAnsi"/>
                <w:iCs/>
                <w:sz w:val="20"/>
                <w:szCs w:val="20"/>
              </w:rPr>
              <w:t>Warszawa: Wydawnictwo Naukowe PWN.</w:t>
            </w:r>
          </w:p>
          <w:p w:rsidR="00F33E25" w:rsidRDefault="00611F65">
            <w:pPr>
              <w:snapToGrid w:val="0"/>
              <w:rPr>
                <w:rFonts w:asciiTheme="minorHAnsi" w:hAnsiTheme="minorHAnsi" w:cstheme="minorHAnsi"/>
                <w:sz w:val="20"/>
                <w:szCs w:val="20"/>
              </w:rPr>
            </w:pPr>
            <w:r>
              <w:rPr>
                <w:rFonts w:asciiTheme="minorHAnsi" w:hAnsiTheme="minorHAnsi" w:cstheme="minorHAnsi"/>
                <w:iCs/>
                <w:sz w:val="20"/>
                <w:szCs w:val="20"/>
              </w:rPr>
              <w:t xml:space="preserve">Macpherson, R. 2002. </w:t>
            </w:r>
            <w:r>
              <w:rPr>
                <w:rFonts w:asciiTheme="minorHAnsi" w:hAnsiTheme="minorHAnsi" w:cstheme="minorHAnsi"/>
                <w:i/>
                <w:iCs/>
                <w:sz w:val="20"/>
                <w:szCs w:val="20"/>
                <w:lang w:val="en-GB"/>
              </w:rPr>
              <w:t>English for Writers and Translators.</w:t>
            </w:r>
            <w:r>
              <w:rPr>
                <w:rFonts w:asciiTheme="minorHAnsi" w:hAnsiTheme="minorHAnsi" w:cstheme="minorHAnsi"/>
                <w:iCs/>
                <w:sz w:val="20"/>
                <w:szCs w:val="20"/>
                <w:lang w:val="en-GB"/>
              </w:rPr>
              <w:t xml:space="preserve"> </w:t>
            </w:r>
            <w:r>
              <w:rPr>
                <w:rFonts w:asciiTheme="minorHAnsi" w:hAnsiTheme="minorHAnsi" w:cstheme="minorHAnsi"/>
                <w:iCs/>
                <w:sz w:val="20"/>
                <w:szCs w:val="20"/>
              </w:rPr>
              <w:t>Warszawa: Wydawnictwo Naukowe PWN.</w:t>
            </w:r>
          </w:p>
          <w:p w:rsidR="00F33E25" w:rsidRDefault="00611F65">
            <w:pPr>
              <w:snapToGrid w:val="0"/>
              <w:rPr>
                <w:rFonts w:asciiTheme="minorHAnsi" w:hAnsiTheme="minorHAnsi" w:cstheme="minorHAnsi"/>
                <w:iCs/>
                <w:sz w:val="20"/>
                <w:szCs w:val="20"/>
              </w:rPr>
            </w:pPr>
            <w:r>
              <w:rPr>
                <w:rFonts w:asciiTheme="minorHAnsi" w:hAnsiTheme="minorHAnsi" w:cstheme="minorHAnsi"/>
                <w:iCs/>
                <w:sz w:val="20"/>
                <w:szCs w:val="20"/>
              </w:rPr>
              <w:t xml:space="preserve">Macpherson, R. 2004. </w:t>
            </w:r>
            <w:r>
              <w:rPr>
                <w:rFonts w:asciiTheme="minorHAnsi" w:hAnsiTheme="minorHAnsi" w:cstheme="minorHAnsi"/>
                <w:i/>
                <w:iCs/>
                <w:sz w:val="20"/>
                <w:szCs w:val="20"/>
              </w:rPr>
              <w:t xml:space="preserve">English for </w:t>
            </w:r>
            <w:proofErr w:type="spellStart"/>
            <w:r>
              <w:rPr>
                <w:rFonts w:asciiTheme="minorHAnsi" w:hAnsiTheme="minorHAnsi" w:cstheme="minorHAnsi"/>
                <w:i/>
                <w:iCs/>
                <w:sz w:val="20"/>
                <w:szCs w:val="20"/>
              </w:rPr>
              <w:t>Academic</w:t>
            </w:r>
            <w:proofErr w:type="spellEnd"/>
            <w:r>
              <w:rPr>
                <w:rFonts w:asciiTheme="minorHAnsi" w:hAnsiTheme="minorHAnsi" w:cstheme="minorHAnsi"/>
                <w:i/>
                <w:iCs/>
                <w:sz w:val="20"/>
                <w:szCs w:val="20"/>
              </w:rPr>
              <w:t xml:space="preserve"> </w:t>
            </w:r>
            <w:proofErr w:type="spellStart"/>
            <w:r>
              <w:rPr>
                <w:rFonts w:asciiTheme="minorHAnsi" w:hAnsiTheme="minorHAnsi" w:cstheme="minorHAnsi"/>
                <w:i/>
                <w:iCs/>
                <w:sz w:val="20"/>
                <w:szCs w:val="20"/>
              </w:rPr>
              <w:t>Purposes</w:t>
            </w:r>
            <w:proofErr w:type="spellEnd"/>
            <w:r>
              <w:rPr>
                <w:rFonts w:asciiTheme="minorHAnsi" w:hAnsiTheme="minorHAnsi" w:cstheme="minorHAnsi"/>
                <w:i/>
                <w:iCs/>
                <w:sz w:val="20"/>
                <w:szCs w:val="20"/>
              </w:rPr>
              <w:t xml:space="preserve">. </w:t>
            </w:r>
            <w:r>
              <w:rPr>
                <w:rFonts w:asciiTheme="minorHAnsi" w:hAnsiTheme="minorHAnsi" w:cstheme="minorHAnsi"/>
                <w:iCs/>
                <w:sz w:val="20"/>
                <w:szCs w:val="20"/>
              </w:rPr>
              <w:t>Warszawa: Wydawnictwo Naukowe PWN.</w:t>
            </w:r>
          </w:p>
        </w:tc>
      </w:tr>
    </w:tbl>
    <w:p w:rsidR="00F33E25" w:rsidRDefault="00F33E25">
      <w:pPr>
        <w:pStyle w:val="Tekstdymka1"/>
        <w:rPr>
          <w:rFonts w:asciiTheme="minorHAnsi" w:hAnsiTheme="minorHAnsi" w:cstheme="minorHAnsi"/>
          <w:sz w:val="20"/>
          <w:szCs w:val="20"/>
        </w:rPr>
      </w:pPr>
    </w:p>
    <w:p w:rsidR="00F33E25" w:rsidRDefault="00F33E25">
      <w:pPr>
        <w:pStyle w:val="Tekstdymka1"/>
        <w:rPr>
          <w:rFonts w:asciiTheme="minorHAnsi" w:hAnsiTheme="minorHAnsi" w:cstheme="minorHAnsi"/>
          <w:sz w:val="20"/>
          <w:szCs w:val="20"/>
        </w:rPr>
      </w:pPr>
    </w:p>
    <w:p w:rsidR="00F33E25" w:rsidRDefault="00F33E25">
      <w:pPr>
        <w:pStyle w:val="Tekstdymka1"/>
        <w:rPr>
          <w:rFonts w:asciiTheme="minorHAnsi" w:hAnsiTheme="minorHAnsi" w:cstheme="minorHAnsi"/>
          <w:sz w:val="20"/>
          <w:szCs w:val="20"/>
        </w:rPr>
      </w:pPr>
    </w:p>
    <w:p w:rsidR="00F33E25" w:rsidRDefault="00F33E25">
      <w:pPr>
        <w:pStyle w:val="Tekstdymka1"/>
        <w:rPr>
          <w:rFonts w:asciiTheme="minorHAnsi" w:hAnsiTheme="minorHAnsi" w:cstheme="minorHAnsi"/>
          <w:sz w:val="20"/>
          <w:szCs w:val="20"/>
        </w:rPr>
      </w:pPr>
    </w:p>
    <w:p w:rsidR="00F33E25" w:rsidRDefault="00F33E25">
      <w:pPr>
        <w:pStyle w:val="Tekstdymka1"/>
        <w:rPr>
          <w:rFonts w:asciiTheme="minorHAnsi" w:hAnsiTheme="minorHAnsi" w:cstheme="minorHAnsi"/>
          <w:sz w:val="20"/>
          <w:szCs w:val="20"/>
        </w:rPr>
      </w:pPr>
    </w:p>
    <w:p w:rsidR="00F33E25" w:rsidRDefault="00F33E25">
      <w:pPr>
        <w:pStyle w:val="Tekstdymka1"/>
        <w:rPr>
          <w:rFonts w:asciiTheme="minorHAnsi" w:hAnsiTheme="minorHAnsi" w:cstheme="minorHAnsi"/>
          <w:sz w:val="20"/>
          <w:szCs w:val="20"/>
        </w:rPr>
      </w:pPr>
    </w:p>
    <w:p w:rsidR="00F33E25" w:rsidRDefault="00F33E25">
      <w:pPr>
        <w:pStyle w:val="Tekstdymka1"/>
        <w:rPr>
          <w:rFonts w:asciiTheme="minorHAnsi" w:hAnsiTheme="minorHAnsi" w:cstheme="minorHAnsi"/>
          <w:sz w:val="20"/>
          <w:szCs w:val="20"/>
        </w:rPr>
      </w:pPr>
    </w:p>
    <w:p w:rsidR="00F33E25" w:rsidRDefault="00F33E25">
      <w:pPr>
        <w:pStyle w:val="Tekstdymka1"/>
        <w:rPr>
          <w:rFonts w:asciiTheme="minorHAnsi" w:hAnsiTheme="minorHAnsi" w:cstheme="minorHAnsi"/>
          <w:sz w:val="20"/>
          <w:szCs w:val="20"/>
        </w:rPr>
      </w:pPr>
    </w:p>
    <w:p w:rsidR="00F33E25" w:rsidRDefault="00611F65">
      <w:pPr>
        <w:pStyle w:val="Tekstdymka1"/>
        <w:rPr>
          <w:rFonts w:asciiTheme="minorHAnsi" w:hAnsiTheme="minorHAnsi" w:cstheme="minorHAnsi"/>
          <w:sz w:val="20"/>
          <w:szCs w:val="20"/>
        </w:rPr>
      </w:pPr>
      <w:r>
        <w:rPr>
          <w:rFonts w:asciiTheme="minorHAnsi" w:hAnsiTheme="minorHAnsi" w:cstheme="minorHAnsi"/>
          <w:sz w:val="20"/>
          <w:szCs w:val="20"/>
        </w:rPr>
        <w:t>Bilans godzinowy zgodny z CNPS (Całkowity Nakład Pracy Studenta)</w:t>
      </w:r>
    </w:p>
    <w:p w:rsidR="00F33E25" w:rsidRDefault="00F33E25">
      <w:pPr>
        <w:rPr>
          <w:rFonts w:asciiTheme="minorHAnsi" w:hAnsiTheme="minorHAnsi" w:cstheme="minorHAnsi"/>
          <w:sz w:val="20"/>
          <w:szCs w:val="20"/>
        </w:rPr>
      </w:pPr>
    </w:p>
    <w:tbl>
      <w:tblPr>
        <w:tblW w:w="9632" w:type="dxa"/>
        <w:tblInd w:w="-45" w:type="dxa"/>
        <w:tblBorders>
          <w:top w:val="single" w:sz="4" w:space="0" w:color="C0C0C0"/>
          <w:left w:val="single" w:sz="4" w:space="0" w:color="C0C0C0"/>
          <w:bottom w:val="single" w:sz="4" w:space="0" w:color="C0C0C0"/>
          <w:insideH w:val="single" w:sz="4" w:space="0" w:color="C0C0C0"/>
        </w:tblBorders>
        <w:tblLayout w:type="fixed"/>
        <w:tblCellMar>
          <w:left w:w="83" w:type="dxa"/>
        </w:tblCellMar>
        <w:tblLook w:val="04A0" w:firstRow="1" w:lastRow="0" w:firstColumn="1" w:lastColumn="0" w:noHBand="0" w:noVBand="1"/>
      </w:tblPr>
      <w:tblGrid>
        <w:gridCol w:w="1687"/>
        <w:gridCol w:w="6824"/>
        <w:gridCol w:w="1121"/>
      </w:tblGrid>
      <w:tr w:rsidR="00F33E25">
        <w:trPr>
          <w:cantSplit/>
          <w:trHeight w:val="334"/>
        </w:trPr>
        <w:tc>
          <w:tcPr>
            <w:tcW w:w="1687" w:type="dxa"/>
            <w:vMerge w:val="restart"/>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widowControl/>
              <w:snapToGrid w:val="0"/>
              <w:spacing w:line="276" w:lineRule="auto"/>
              <w:jc w:val="center"/>
              <w:rPr>
                <w:rFonts w:asciiTheme="minorHAnsi" w:eastAsia="Calibri" w:hAnsiTheme="minorHAnsi" w:cstheme="minorHAnsi"/>
                <w:sz w:val="20"/>
                <w:szCs w:val="20"/>
              </w:rPr>
            </w:pPr>
            <w:r>
              <w:rPr>
                <w:rFonts w:asciiTheme="minorHAnsi" w:eastAsia="Calibri" w:hAnsiTheme="minorHAnsi" w:cstheme="minorHAnsi"/>
                <w:sz w:val="20"/>
                <w:szCs w:val="20"/>
              </w:rPr>
              <w:t>Ilość godzin w kontakcie z prowadzącymi</w:t>
            </w:r>
          </w:p>
        </w:tc>
        <w:tc>
          <w:tcPr>
            <w:tcW w:w="6824" w:type="dxa"/>
            <w:tcBorders>
              <w:top w:val="single" w:sz="4" w:space="0" w:color="C0C0C0"/>
              <w:left w:val="single" w:sz="4" w:space="0" w:color="C0C0C0"/>
              <w:bottom w:val="single" w:sz="4" w:space="0" w:color="C0C0C0"/>
            </w:tcBorders>
            <w:shd w:val="clear" w:color="auto" w:fill="auto"/>
            <w:tcMar>
              <w:left w:w="83" w:type="dxa"/>
            </w:tcMar>
            <w:vAlign w:val="center"/>
          </w:tcPr>
          <w:p w:rsidR="00F33E25" w:rsidRDefault="00611F65">
            <w:pPr>
              <w:widowControl/>
              <w:snapToGrid w:val="0"/>
              <w:spacing w:line="276" w:lineRule="auto"/>
              <w:ind w:left="360"/>
              <w:jc w:val="center"/>
              <w:rPr>
                <w:rFonts w:asciiTheme="minorHAnsi" w:eastAsia="Calibri" w:hAnsiTheme="minorHAnsi" w:cstheme="minorHAnsi"/>
                <w:sz w:val="20"/>
                <w:szCs w:val="20"/>
              </w:rPr>
            </w:pPr>
            <w:r>
              <w:rPr>
                <w:rFonts w:asciiTheme="minorHAnsi" w:eastAsia="Calibri" w:hAnsiTheme="minorHAnsi" w:cstheme="minorHAnsi"/>
                <w:sz w:val="20"/>
                <w:szCs w:val="20"/>
              </w:rPr>
              <w:t>Wykład</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F33E25">
            <w:pPr>
              <w:widowControl/>
              <w:snapToGrid w:val="0"/>
              <w:spacing w:line="276" w:lineRule="auto"/>
              <w:ind w:left="360"/>
              <w:jc w:val="center"/>
              <w:rPr>
                <w:rFonts w:ascii="Arial" w:eastAsia="Calibri" w:hAnsi="Arial" w:cs="Arial"/>
                <w:sz w:val="20"/>
                <w:szCs w:val="20"/>
              </w:rPr>
            </w:pPr>
          </w:p>
        </w:tc>
      </w:tr>
      <w:tr w:rsidR="00F33E25">
        <w:trPr>
          <w:cantSplit/>
          <w:trHeight w:val="332"/>
        </w:trPr>
        <w:tc>
          <w:tcPr>
            <w:tcW w:w="1687" w:type="dxa"/>
            <w:vMerge/>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F33E25">
            <w:pPr>
              <w:widowControl/>
              <w:snapToGrid w:val="0"/>
              <w:spacing w:line="276" w:lineRule="auto"/>
              <w:ind w:left="360"/>
              <w:jc w:val="center"/>
              <w:rPr>
                <w:rFonts w:asciiTheme="minorHAnsi" w:eastAsia="Calibri" w:hAnsiTheme="minorHAnsi" w:cstheme="minorHAnsi"/>
                <w:sz w:val="20"/>
                <w:szCs w:val="20"/>
              </w:rPr>
            </w:pPr>
          </w:p>
        </w:tc>
        <w:tc>
          <w:tcPr>
            <w:tcW w:w="6824" w:type="dxa"/>
            <w:tcBorders>
              <w:top w:val="single" w:sz="4" w:space="0" w:color="C0C0C0"/>
              <w:left w:val="single" w:sz="4" w:space="0" w:color="C0C0C0"/>
              <w:bottom w:val="single" w:sz="4" w:space="0" w:color="C0C0C0"/>
            </w:tcBorders>
            <w:shd w:val="clear" w:color="auto" w:fill="auto"/>
            <w:tcMar>
              <w:left w:w="83" w:type="dxa"/>
            </w:tcMar>
            <w:vAlign w:val="center"/>
          </w:tcPr>
          <w:p w:rsidR="00F33E25" w:rsidRDefault="00611F65">
            <w:pPr>
              <w:widowControl/>
              <w:snapToGrid w:val="0"/>
              <w:spacing w:line="276" w:lineRule="auto"/>
              <w:ind w:left="360"/>
              <w:jc w:val="center"/>
              <w:rPr>
                <w:rFonts w:asciiTheme="minorHAnsi" w:eastAsia="Calibri" w:hAnsiTheme="minorHAnsi" w:cstheme="minorHAnsi"/>
                <w:sz w:val="20"/>
                <w:szCs w:val="20"/>
              </w:rPr>
            </w:pPr>
            <w:r>
              <w:rPr>
                <w:rFonts w:asciiTheme="minorHAnsi" w:eastAsia="Calibri" w:hAnsiTheme="minorHAnsi" w:cstheme="minorHAnsi"/>
                <w:sz w:val="20"/>
                <w:szCs w:val="20"/>
              </w:rPr>
              <w:t>Konwersatorium (ćwiczenia, laboratorium itd.)</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611F65">
            <w:pPr>
              <w:widowControl/>
              <w:snapToGrid w:val="0"/>
              <w:spacing w:line="276" w:lineRule="auto"/>
              <w:jc w:val="center"/>
              <w:rPr>
                <w:rFonts w:ascii="Arial" w:hAnsi="Arial" w:cs="Arial"/>
                <w:sz w:val="20"/>
                <w:szCs w:val="20"/>
              </w:rPr>
            </w:pPr>
            <w:r w:rsidRPr="00EF6979">
              <w:rPr>
                <w:rFonts w:ascii="Arial" w:eastAsia="Calibri" w:hAnsi="Arial" w:cs="Arial"/>
                <w:sz w:val="20"/>
                <w:szCs w:val="20"/>
              </w:rPr>
              <w:t>30</w:t>
            </w:r>
          </w:p>
        </w:tc>
      </w:tr>
      <w:tr w:rsidR="00F33E25">
        <w:trPr>
          <w:cantSplit/>
          <w:trHeight w:val="670"/>
        </w:trPr>
        <w:tc>
          <w:tcPr>
            <w:tcW w:w="1687" w:type="dxa"/>
            <w:vMerge/>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F33E25">
            <w:pPr>
              <w:widowControl/>
              <w:snapToGrid w:val="0"/>
              <w:spacing w:line="276" w:lineRule="auto"/>
              <w:ind w:left="360"/>
              <w:jc w:val="center"/>
              <w:rPr>
                <w:rFonts w:asciiTheme="minorHAnsi" w:eastAsia="Calibri" w:hAnsiTheme="minorHAnsi" w:cstheme="minorHAnsi"/>
                <w:sz w:val="20"/>
                <w:szCs w:val="20"/>
              </w:rPr>
            </w:pPr>
          </w:p>
        </w:tc>
        <w:tc>
          <w:tcPr>
            <w:tcW w:w="6824" w:type="dxa"/>
            <w:tcBorders>
              <w:top w:val="single" w:sz="4" w:space="0" w:color="C0C0C0"/>
              <w:left w:val="single" w:sz="4" w:space="0" w:color="C0C0C0"/>
              <w:bottom w:val="single" w:sz="4" w:space="0" w:color="C0C0C0"/>
            </w:tcBorders>
            <w:shd w:val="clear" w:color="auto" w:fill="auto"/>
            <w:tcMar>
              <w:left w:w="83" w:type="dxa"/>
            </w:tcMar>
            <w:vAlign w:val="center"/>
          </w:tcPr>
          <w:p w:rsidR="00F33E25" w:rsidRDefault="00611F65">
            <w:pPr>
              <w:snapToGrid w:val="0"/>
              <w:spacing w:line="276" w:lineRule="auto"/>
              <w:ind w:left="360"/>
              <w:jc w:val="center"/>
              <w:rPr>
                <w:rFonts w:asciiTheme="minorHAnsi" w:hAnsiTheme="minorHAnsi" w:cstheme="minorHAnsi"/>
                <w:sz w:val="20"/>
                <w:szCs w:val="20"/>
              </w:rPr>
            </w:pPr>
            <w:r>
              <w:rPr>
                <w:rFonts w:asciiTheme="minorHAnsi" w:eastAsia="Calibri" w:hAnsiTheme="minorHAnsi" w:cstheme="minorHAnsi"/>
                <w:sz w:val="20"/>
                <w:szCs w:val="20"/>
              </w:rPr>
              <w:t>Pozostałe godziny kontaktu studenta z prowadzącym</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F33E25">
            <w:pPr>
              <w:widowControl/>
              <w:snapToGrid w:val="0"/>
              <w:spacing w:line="276" w:lineRule="auto"/>
              <w:jc w:val="center"/>
              <w:rPr>
                <w:rFonts w:ascii="Arial" w:hAnsi="Arial" w:cs="Arial"/>
                <w:sz w:val="20"/>
                <w:szCs w:val="20"/>
              </w:rPr>
            </w:pPr>
          </w:p>
        </w:tc>
      </w:tr>
      <w:tr w:rsidR="00F33E25">
        <w:trPr>
          <w:cantSplit/>
          <w:trHeight w:val="348"/>
        </w:trPr>
        <w:tc>
          <w:tcPr>
            <w:tcW w:w="1687" w:type="dxa"/>
            <w:vMerge w:val="restart"/>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widowControl/>
              <w:snapToGrid w:val="0"/>
              <w:spacing w:line="276" w:lineRule="auto"/>
              <w:jc w:val="center"/>
              <w:rPr>
                <w:rFonts w:asciiTheme="minorHAnsi" w:hAnsiTheme="minorHAnsi" w:cstheme="minorHAnsi"/>
                <w:sz w:val="20"/>
                <w:szCs w:val="20"/>
              </w:rPr>
            </w:pPr>
            <w:r>
              <w:rPr>
                <w:rFonts w:asciiTheme="minorHAnsi" w:eastAsia="Calibri" w:hAnsiTheme="minorHAnsi" w:cstheme="minorHAnsi"/>
                <w:sz w:val="20"/>
                <w:szCs w:val="20"/>
              </w:rPr>
              <w:lastRenderedPageBreak/>
              <w:t>Ilość godzin pracy studenta bez kontaktu z prowadzącymi</w:t>
            </w:r>
          </w:p>
        </w:tc>
        <w:tc>
          <w:tcPr>
            <w:tcW w:w="6824" w:type="dxa"/>
            <w:tcBorders>
              <w:top w:val="single" w:sz="4" w:space="0" w:color="C0C0C0"/>
              <w:left w:val="single" w:sz="4" w:space="0" w:color="C0C0C0"/>
              <w:bottom w:val="single" w:sz="4" w:space="0" w:color="C0C0C0"/>
            </w:tcBorders>
            <w:shd w:val="clear" w:color="auto" w:fill="auto"/>
            <w:tcMar>
              <w:left w:w="83" w:type="dxa"/>
            </w:tcMar>
            <w:vAlign w:val="center"/>
          </w:tcPr>
          <w:p w:rsidR="00F33E25" w:rsidRDefault="00611F65">
            <w:pPr>
              <w:widowControl/>
              <w:snapToGrid w:val="0"/>
              <w:spacing w:line="276" w:lineRule="auto"/>
              <w:ind w:left="360"/>
              <w:jc w:val="center"/>
              <w:rPr>
                <w:rFonts w:asciiTheme="minorHAnsi" w:eastAsia="Calibri" w:hAnsiTheme="minorHAnsi" w:cstheme="minorHAnsi"/>
                <w:sz w:val="20"/>
                <w:szCs w:val="20"/>
              </w:rPr>
            </w:pPr>
            <w:r>
              <w:rPr>
                <w:rFonts w:asciiTheme="minorHAnsi" w:eastAsia="Calibri" w:hAnsiTheme="minorHAnsi" w:cstheme="minorHAnsi"/>
                <w:sz w:val="20"/>
                <w:szCs w:val="20"/>
              </w:rPr>
              <w:t>Lektura w ramach przygotowania do zajęć</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611F65">
            <w:pPr>
              <w:widowControl/>
              <w:snapToGrid w:val="0"/>
              <w:spacing w:line="276" w:lineRule="auto"/>
              <w:jc w:val="center"/>
              <w:rPr>
                <w:rFonts w:ascii="Arial" w:hAnsi="Arial" w:cs="Arial"/>
                <w:sz w:val="20"/>
                <w:szCs w:val="20"/>
              </w:rPr>
            </w:pPr>
            <w:r w:rsidRPr="00EF6979">
              <w:rPr>
                <w:rFonts w:ascii="Arial" w:eastAsia="Calibri" w:hAnsi="Arial" w:cs="Arial"/>
                <w:sz w:val="20"/>
                <w:szCs w:val="20"/>
              </w:rPr>
              <w:t>5</w:t>
            </w:r>
          </w:p>
        </w:tc>
      </w:tr>
      <w:tr w:rsidR="00F33E25">
        <w:trPr>
          <w:cantSplit/>
          <w:trHeight w:val="710"/>
        </w:trPr>
        <w:tc>
          <w:tcPr>
            <w:tcW w:w="1687" w:type="dxa"/>
            <w:vMerge/>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F33E25">
            <w:pPr>
              <w:widowControl/>
              <w:snapToGrid w:val="0"/>
              <w:spacing w:line="276" w:lineRule="auto"/>
              <w:ind w:left="360"/>
              <w:jc w:val="both"/>
              <w:rPr>
                <w:rFonts w:asciiTheme="minorHAnsi" w:eastAsia="Calibri" w:hAnsiTheme="minorHAnsi" w:cstheme="minorHAnsi"/>
                <w:sz w:val="20"/>
                <w:szCs w:val="20"/>
              </w:rPr>
            </w:pPr>
          </w:p>
        </w:tc>
        <w:tc>
          <w:tcPr>
            <w:tcW w:w="6824" w:type="dxa"/>
            <w:tcBorders>
              <w:top w:val="single" w:sz="4" w:space="0" w:color="C0C0C0"/>
              <w:left w:val="single" w:sz="4" w:space="0" w:color="C0C0C0"/>
              <w:bottom w:val="single" w:sz="4" w:space="0" w:color="C0C0C0"/>
            </w:tcBorders>
            <w:shd w:val="clear" w:color="auto" w:fill="auto"/>
            <w:tcMar>
              <w:left w:w="83" w:type="dxa"/>
            </w:tcMar>
            <w:vAlign w:val="center"/>
          </w:tcPr>
          <w:p w:rsidR="00F33E25" w:rsidRDefault="00611F65">
            <w:pPr>
              <w:widowControl/>
              <w:snapToGrid w:val="0"/>
              <w:spacing w:line="276" w:lineRule="auto"/>
              <w:ind w:left="360"/>
              <w:jc w:val="center"/>
              <w:rPr>
                <w:rFonts w:asciiTheme="minorHAnsi" w:eastAsia="Calibri" w:hAnsiTheme="minorHAnsi" w:cstheme="minorHAnsi"/>
                <w:sz w:val="20"/>
                <w:szCs w:val="20"/>
              </w:rPr>
            </w:pPr>
            <w:r>
              <w:rPr>
                <w:rFonts w:asciiTheme="minorHAnsi" w:eastAsia="Calibri" w:hAnsiTheme="minorHAnsi" w:cstheme="minorHAnsi"/>
                <w:sz w:val="20"/>
                <w:szCs w:val="20"/>
              </w:rPr>
              <w:t>Przygotowanie krótkiej pracy pisemnej lub referatu po zapoznaniu się z niezbędną literaturą przedmiotu</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611F65">
            <w:pPr>
              <w:widowControl/>
              <w:snapToGrid w:val="0"/>
              <w:spacing w:line="276" w:lineRule="auto"/>
              <w:jc w:val="center"/>
              <w:rPr>
                <w:rFonts w:ascii="Arial" w:hAnsi="Arial" w:cs="Arial"/>
                <w:sz w:val="20"/>
                <w:szCs w:val="20"/>
              </w:rPr>
            </w:pPr>
            <w:r w:rsidRPr="00EF6979">
              <w:rPr>
                <w:rFonts w:ascii="Arial" w:hAnsi="Arial" w:cs="Arial"/>
                <w:sz w:val="20"/>
                <w:szCs w:val="20"/>
              </w:rPr>
              <w:t>25</w:t>
            </w:r>
          </w:p>
        </w:tc>
      </w:tr>
      <w:tr w:rsidR="00F33E25">
        <w:trPr>
          <w:cantSplit/>
          <w:trHeight w:val="731"/>
        </w:trPr>
        <w:tc>
          <w:tcPr>
            <w:tcW w:w="1687" w:type="dxa"/>
            <w:vMerge/>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F33E25">
            <w:pPr>
              <w:widowControl/>
              <w:snapToGrid w:val="0"/>
              <w:spacing w:line="276" w:lineRule="auto"/>
              <w:ind w:left="360"/>
              <w:jc w:val="both"/>
              <w:rPr>
                <w:rFonts w:asciiTheme="minorHAnsi" w:eastAsia="Calibri" w:hAnsiTheme="minorHAnsi" w:cstheme="minorHAnsi"/>
                <w:sz w:val="20"/>
                <w:szCs w:val="20"/>
              </w:rPr>
            </w:pPr>
          </w:p>
        </w:tc>
        <w:tc>
          <w:tcPr>
            <w:tcW w:w="6824" w:type="dxa"/>
            <w:tcBorders>
              <w:top w:val="single" w:sz="4" w:space="0" w:color="C0C0C0"/>
              <w:left w:val="single" w:sz="4" w:space="0" w:color="C0C0C0"/>
              <w:bottom w:val="single" w:sz="4" w:space="0" w:color="C0C0C0"/>
            </w:tcBorders>
            <w:shd w:val="clear" w:color="auto" w:fill="auto"/>
            <w:tcMar>
              <w:left w:w="83" w:type="dxa"/>
            </w:tcMar>
            <w:vAlign w:val="center"/>
          </w:tcPr>
          <w:p w:rsidR="00F33E25" w:rsidRDefault="00611F65">
            <w:pPr>
              <w:widowControl/>
              <w:snapToGrid w:val="0"/>
              <w:spacing w:line="276" w:lineRule="auto"/>
              <w:ind w:left="360"/>
              <w:jc w:val="center"/>
              <w:rPr>
                <w:rFonts w:asciiTheme="minorHAnsi" w:eastAsia="Calibri" w:hAnsiTheme="minorHAnsi" w:cstheme="minorHAnsi"/>
                <w:sz w:val="20"/>
                <w:szCs w:val="20"/>
              </w:rPr>
            </w:pPr>
            <w:r>
              <w:rPr>
                <w:rFonts w:asciiTheme="minorHAnsi" w:eastAsia="Calibri" w:hAnsiTheme="minorHAnsi" w:cstheme="minorHAnsi"/>
                <w:sz w:val="20"/>
                <w:szCs w:val="20"/>
              </w:rPr>
              <w:t>Przygotowanie projektu lub prezentacji na podany temat</w:t>
            </w:r>
          </w:p>
          <w:p w:rsidR="00F33E25" w:rsidRDefault="00611F65">
            <w:pPr>
              <w:widowControl/>
              <w:snapToGrid w:val="0"/>
              <w:spacing w:line="276" w:lineRule="auto"/>
              <w:ind w:left="360"/>
              <w:jc w:val="center"/>
              <w:rPr>
                <w:rFonts w:asciiTheme="minorHAnsi" w:eastAsia="Calibri" w:hAnsiTheme="minorHAnsi" w:cstheme="minorHAnsi"/>
                <w:sz w:val="20"/>
                <w:szCs w:val="20"/>
              </w:rPr>
            </w:pPr>
            <w:r>
              <w:rPr>
                <w:rFonts w:asciiTheme="minorHAnsi" w:eastAsia="Calibri" w:hAnsiTheme="minorHAnsi" w:cstheme="minorHAnsi"/>
                <w:sz w:val="20"/>
                <w:szCs w:val="20"/>
              </w:rPr>
              <w:t>(praca w grupie)</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F33E25">
            <w:pPr>
              <w:widowControl/>
              <w:snapToGrid w:val="0"/>
              <w:spacing w:line="276" w:lineRule="auto"/>
              <w:jc w:val="both"/>
              <w:rPr>
                <w:rFonts w:ascii="Arial" w:hAnsi="Arial" w:cs="Arial"/>
                <w:sz w:val="20"/>
                <w:szCs w:val="20"/>
              </w:rPr>
            </w:pPr>
          </w:p>
        </w:tc>
      </w:tr>
      <w:tr w:rsidR="00F33E25">
        <w:trPr>
          <w:cantSplit/>
          <w:trHeight w:val="365"/>
        </w:trPr>
        <w:tc>
          <w:tcPr>
            <w:tcW w:w="1687" w:type="dxa"/>
            <w:vMerge/>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F33E25">
            <w:pPr>
              <w:widowControl/>
              <w:snapToGrid w:val="0"/>
              <w:spacing w:line="276" w:lineRule="auto"/>
              <w:ind w:left="360"/>
              <w:jc w:val="both"/>
              <w:rPr>
                <w:rFonts w:asciiTheme="minorHAnsi" w:eastAsia="Calibri" w:hAnsiTheme="minorHAnsi" w:cstheme="minorHAnsi"/>
                <w:sz w:val="20"/>
                <w:szCs w:val="20"/>
              </w:rPr>
            </w:pPr>
          </w:p>
        </w:tc>
        <w:tc>
          <w:tcPr>
            <w:tcW w:w="6824" w:type="dxa"/>
            <w:tcBorders>
              <w:top w:val="single" w:sz="4" w:space="0" w:color="C0C0C0"/>
              <w:left w:val="single" w:sz="4" w:space="0" w:color="C0C0C0"/>
              <w:bottom w:val="single" w:sz="4" w:space="0" w:color="C0C0C0"/>
            </w:tcBorders>
            <w:shd w:val="clear" w:color="auto" w:fill="auto"/>
            <w:tcMar>
              <w:left w:w="83" w:type="dxa"/>
            </w:tcMar>
            <w:vAlign w:val="center"/>
          </w:tcPr>
          <w:p w:rsidR="00F33E25" w:rsidRDefault="00611F65">
            <w:pPr>
              <w:widowControl/>
              <w:snapToGrid w:val="0"/>
              <w:spacing w:line="276" w:lineRule="auto"/>
              <w:ind w:left="360"/>
              <w:jc w:val="center"/>
              <w:rPr>
                <w:rFonts w:asciiTheme="minorHAnsi" w:hAnsiTheme="minorHAnsi" w:cstheme="minorHAnsi"/>
                <w:sz w:val="20"/>
                <w:szCs w:val="20"/>
              </w:rPr>
            </w:pPr>
            <w:r>
              <w:rPr>
                <w:rFonts w:asciiTheme="minorHAnsi" w:eastAsia="Calibri" w:hAnsiTheme="minorHAnsi" w:cstheme="minorHAnsi"/>
                <w:sz w:val="20"/>
                <w:szCs w:val="20"/>
              </w:rPr>
              <w:t>Przygotowanie do egzaminu</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F33E25">
            <w:pPr>
              <w:widowControl/>
              <w:snapToGrid w:val="0"/>
              <w:spacing w:line="276" w:lineRule="auto"/>
              <w:jc w:val="both"/>
              <w:rPr>
                <w:rFonts w:ascii="Arial" w:eastAsia="Calibri" w:hAnsi="Arial" w:cs="Arial"/>
                <w:sz w:val="20"/>
                <w:szCs w:val="20"/>
              </w:rPr>
            </w:pPr>
          </w:p>
        </w:tc>
      </w:tr>
      <w:tr w:rsidR="00F33E25">
        <w:trPr>
          <w:trHeight w:val="365"/>
        </w:trPr>
        <w:tc>
          <w:tcPr>
            <w:tcW w:w="8511" w:type="dxa"/>
            <w:gridSpan w:val="2"/>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widowControl/>
              <w:snapToGrid w:val="0"/>
              <w:spacing w:line="276" w:lineRule="auto"/>
              <w:ind w:left="360"/>
              <w:jc w:val="center"/>
              <w:rPr>
                <w:rFonts w:asciiTheme="minorHAnsi" w:eastAsia="Calibri" w:hAnsiTheme="minorHAnsi" w:cstheme="minorHAnsi"/>
                <w:sz w:val="20"/>
                <w:szCs w:val="20"/>
              </w:rPr>
            </w:pPr>
            <w:r>
              <w:rPr>
                <w:rFonts w:asciiTheme="minorHAnsi" w:eastAsia="Calibri" w:hAnsiTheme="minorHAnsi" w:cstheme="minorHAnsi"/>
                <w:sz w:val="20"/>
                <w:szCs w:val="20"/>
              </w:rPr>
              <w:t>Ogółem bilans czasu pracy</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611F65">
            <w:pPr>
              <w:widowControl/>
              <w:snapToGrid w:val="0"/>
              <w:spacing w:line="276" w:lineRule="auto"/>
              <w:jc w:val="center"/>
              <w:rPr>
                <w:rFonts w:ascii="Arial" w:hAnsi="Arial" w:cs="Arial"/>
                <w:sz w:val="20"/>
                <w:szCs w:val="20"/>
              </w:rPr>
            </w:pPr>
            <w:r w:rsidRPr="00EF6979">
              <w:rPr>
                <w:rFonts w:ascii="Arial" w:hAnsi="Arial" w:cs="Arial"/>
                <w:sz w:val="20"/>
                <w:szCs w:val="20"/>
              </w:rPr>
              <w:t>60</w:t>
            </w:r>
          </w:p>
        </w:tc>
      </w:tr>
      <w:tr w:rsidR="00F33E25">
        <w:trPr>
          <w:trHeight w:val="392"/>
        </w:trPr>
        <w:tc>
          <w:tcPr>
            <w:tcW w:w="8511" w:type="dxa"/>
            <w:gridSpan w:val="2"/>
            <w:tcBorders>
              <w:top w:val="single" w:sz="4" w:space="0" w:color="C0C0C0"/>
              <w:left w:val="single" w:sz="4" w:space="0" w:color="C0C0C0"/>
              <w:bottom w:val="single" w:sz="4" w:space="0" w:color="C0C0C0"/>
            </w:tcBorders>
            <w:shd w:val="clear" w:color="auto" w:fill="DBE5F1"/>
            <w:tcMar>
              <w:left w:w="83" w:type="dxa"/>
            </w:tcMar>
            <w:vAlign w:val="center"/>
          </w:tcPr>
          <w:p w:rsidR="00F33E25" w:rsidRDefault="00611F65">
            <w:pPr>
              <w:widowControl/>
              <w:snapToGrid w:val="0"/>
              <w:spacing w:line="276" w:lineRule="auto"/>
              <w:ind w:left="360"/>
              <w:jc w:val="center"/>
              <w:rPr>
                <w:rFonts w:asciiTheme="minorHAnsi" w:hAnsiTheme="minorHAnsi" w:cstheme="minorHAnsi"/>
                <w:sz w:val="20"/>
                <w:szCs w:val="20"/>
              </w:rPr>
            </w:pPr>
            <w:r>
              <w:rPr>
                <w:rFonts w:asciiTheme="minorHAnsi" w:eastAsia="Calibri" w:hAnsiTheme="minorHAnsi" w:cstheme="minorHAnsi"/>
                <w:sz w:val="20"/>
                <w:szCs w:val="20"/>
              </w:rPr>
              <w:t>Ilość punktów ECTS w zależności od przyjętego przelicznika</w:t>
            </w:r>
          </w:p>
        </w:tc>
        <w:tc>
          <w:tcPr>
            <w:tcW w:w="1121" w:type="dxa"/>
            <w:tcBorders>
              <w:top w:val="single" w:sz="4" w:space="0" w:color="C0C0C0"/>
              <w:left w:val="single" w:sz="4" w:space="0" w:color="C0C0C0"/>
              <w:bottom w:val="single" w:sz="4" w:space="0" w:color="C0C0C0"/>
              <w:right w:val="single" w:sz="4" w:space="0" w:color="C0C0C0"/>
            </w:tcBorders>
            <w:shd w:val="clear" w:color="auto" w:fill="auto"/>
            <w:tcMar>
              <w:left w:w="83" w:type="dxa"/>
            </w:tcMar>
            <w:vAlign w:val="center"/>
          </w:tcPr>
          <w:p w:rsidR="00F33E25" w:rsidRPr="00EF6979" w:rsidRDefault="00611F65">
            <w:pPr>
              <w:widowControl/>
              <w:snapToGrid w:val="0"/>
              <w:spacing w:line="276" w:lineRule="auto"/>
              <w:jc w:val="center"/>
              <w:rPr>
                <w:rFonts w:ascii="Arial" w:hAnsi="Arial" w:cs="Arial"/>
                <w:sz w:val="20"/>
                <w:szCs w:val="20"/>
              </w:rPr>
            </w:pPr>
            <w:r w:rsidRPr="00EF6979">
              <w:rPr>
                <w:rFonts w:ascii="Arial" w:hAnsi="Arial" w:cs="Arial"/>
                <w:sz w:val="20"/>
                <w:szCs w:val="20"/>
              </w:rPr>
              <w:t>2</w:t>
            </w:r>
          </w:p>
        </w:tc>
      </w:tr>
    </w:tbl>
    <w:p w:rsidR="00F33E25" w:rsidRDefault="00F33E25"/>
    <w:sectPr w:rsidR="00F33E25">
      <w:headerReference w:type="default" r:id="rId8"/>
      <w:pgSz w:w="11906" w:h="16838"/>
      <w:pgMar w:top="1276" w:right="1134" w:bottom="1134" w:left="1134" w:header="454" w:footer="0" w:gutter="0"/>
      <w:cols w:space="708"/>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2D0" w:rsidRDefault="005142D0">
      <w:pPr>
        <w:spacing w:after="0" w:line="240" w:lineRule="auto"/>
      </w:pPr>
      <w:r>
        <w:separator/>
      </w:r>
    </w:p>
  </w:endnote>
  <w:endnote w:type="continuationSeparator" w:id="0">
    <w:p w:rsidR="005142D0" w:rsidRDefault="00514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2D0" w:rsidRDefault="005142D0">
      <w:pPr>
        <w:spacing w:after="0" w:line="240" w:lineRule="auto"/>
      </w:pPr>
      <w:r>
        <w:separator/>
      </w:r>
    </w:p>
  </w:footnote>
  <w:footnote w:type="continuationSeparator" w:id="0">
    <w:p w:rsidR="005142D0" w:rsidRDefault="005142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E25" w:rsidRDefault="00F33E25">
    <w:pPr>
      <w:pStyle w:val="Header1"/>
      <w:spacing w:before="0" w:after="0"/>
      <w:jc w:val="right"/>
      <w:rPr>
        <w:rFonts w:asciiTheme="minorHAnsi" w:hAnsiTheme="minorHAnsi" w:cstheme="minorHAnsi"/>
        <w:bCs/>
        <w:iCs/>
        <w:color w:val="80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F092B84"/>
    <w:multiLevelType w:val="multilevel"/>
    <w:tmpl w:val="CF092B8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15:restartNumberingAfterBreak="0">
    <w:nsid w:val="0053208E"/>
    <w:multiLevelType w:val="multilevel"/>
    <w:tmpl w:val="0053208E"/>
    <w:lvl w:ilvl="0">
      <w:start w:val="1"/>
      <w:numFmt w:val="none"/>
      <w:pStyle w:val="Heading11"/>
      <w:suff w:val="nothing"/>
      <w:lvlText w:val=""/>
      <w:lvlJc w:val="left"/>
      <w:pPr>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15:restartNumberingAfterBreak="0">
    <w:nsid w:val="59ADCABA"/>
    <w:multiLevelType w:val="multilevel"/>
    <w:tmpl w:val="59ADCABA"/>
    <w:lvl w:ilvl="0">
      <w:start w:val="1"/>
      <w:numFmt w:val="decimal"/>
      <w:lvlText w:val="%1."/>
      <w:lvlJc w:val="left"/>
      <w:pPr>
        <w:tabs>
          <w:tab w:val="left" w:pos="720"/>
        </w:tabs>
        <w:ind w:left="720" w:hanging="360"/>
      </w:pPr>
      <w:rPr>
        <w:rFonts w:cs="Calibri"/>
        <w:sz w:val="20"/>
        <w:szCs w:val="20"/>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E25"/>
    <w:rsid w:val="005142D0"/>
    <w:rsid w:val="00611F65"/>
    <w:rsid w:val="009B694A"/>
    <w:rsid w:val="00AD520E"/>
    <w:rsid w:val="00AF2E19"/>
    <w:rsid w:val="00EF6979"/>
    <w:rsid w:val="00F33E25"/>
    <w:rsid w:val="679E402B"/>
  </w:rsids>
  <m:mathPr>
    <m:mathFont m:val="Cambria Math"/>
    <m:brkBin m:val="before"/>
    <m:brkBinSub m:val="--"/>
    <m:smallFrac m:val="0"/>
    <m:dispDef/>
    <m:lMargin m:val="0"/>
    <m:rMargin m:val="0"/>
    <m:defJc m:val="centerGroup"/>
    <m:wrapIndent m:val="1440"/>
    <m:intLim m:val="subSup"/>
    <m:naryLim m:val="undOvr"/>
  </m:mathPr>
  <w:themeFontLang w:val="pl-PL"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E55C84-686C-443F-8B15-EAF709DC9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pPr>
    <w:rPr>
      <w:rFonts w:ascii="Times New Roman" w:eastAsia="Times New Roman" w:hAnsi="Times New Roman" w:cs="Times New Roman"/>
      <w:color w:val="00000A"/>
      <w:sz w:val="24"/>
      <w:szCs w:val="24"/>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semiHidden/>
    <w:unhideWhenUsed/>
    <w:pPr>
      <w:spacing w:after="120"/>
    </w:pPr>
  </w:style>
  <w:style w:type="paragraph" w:styleId="Stopka">
    <w:name w:val="footer"/>
    <w:basedOn w:val="Normalny"/>
    <w:link w:val="StopkaZnak1"/>
    <w:semiHidden/>
    <w:unhideWhenUsed/>
    <w:pPr>
      <w:tabs>
        <w:tab w:val="center" w:pos="4536"/>
        <w:tab w:val="right" w:pos="9072"/>
      </w:tabs>
    </w:pPr>
  </w:style>
  <w:style w:type="paragraph" w:styleId="Lista">
    <w:name w:val="List"/>
    <w:basedOn w:val="Tekstpodstawowy"/>
    <w:rPr>
      <w:rFonts w:cs="Mangal"/>
    </w:rPr>
  </w:style>
  <w:style w:type="paragraph" w:styleId="NormalnyWeb">
    <w:name w:val="Normal (Web)"/>
    <w:basedOn w:val="Normalny"/>
    <w:uiPriority w:val="99"/>
    <w:semiHidden/>
    <w:unhideWhenUsed/>
    <w:qFormat/>
    <w:pPr>
      <w:widowControl/>
      <w:suppressAutoHyphens w:val="0"/>
      <w:spacing w:beforeAutospacing="1" w:afterAutospacing="1"/>
    </w:pPr>
    <w:rPr>
      <w:lang w:eastAsia="pl-PL"/>
    </w:rPr>
  </w:style>
  <w:style w:type="paragraph" w:customStyle="1" w:styleId="Heading11">
    <w:name w:val="Heading 11"/>
    <w:basedOn w:val="Normalny"/>
    <w:qFormat/>
    <w:pPr>
      <w:keepNext/>
      <w:numPr>
        <w:numId w:val="1"/>
      </w:numPr>
      <w:jc w:val="center"/>
      <w:outlineLvl w:val="0"/>
    </w:pPr>
    <w:rPr>
      <w:rFonts w:ascii="Verdana" w:hAnsi="Verdana" w:cs="Verdana"/>
      <w:sz w:val="28"/>
      <w:szCs w:val="28"/>
    </w:rPr>
  </w:style>
  <w:style w:type="character" w:customStyle="1" w:styleId="Nagwek1Znak">
    <w:name w:val="Nagłówek 1 Znak"/>
    <w:basedOn w:val="Domylnaczcionkaakapitu"/>
    <w:qFormat/>
    <w:rPr>
      <w:rFonts w:ascii="Verdana" w:eastAsia="Times New Roman" w:hAnsi="Verdana" w:cs="Verdana"/>
      <w:sz w:val="28"/>
      <w:szCs w:val="28"/>
      <w:lang w:eastAsia="zh-CN"/>
    </w:rPr>
  </w:style>
  <w:style w:type="character" w:customStyle="1" w:styleId="NagwekZnak">
    <w:name w:val="Nagłówek Znak"/>
    <w:basedOn w:val="Domylnaczcionkaakapitu"/>
    <w:link w:val="Header1"/>
    <w:qFormat/>
    <w:rPr>
      <w:rFonts w:ascii="Arial" w:eastAsia="Times New Roman" w:hAnsi="Arial" w:cs="Arial"/>
      <w:sz w:val="28"/>
      <w:szCs w:val="28"/>
      <w:lang w:eastAsia="zh-CN"/>
    </w:rPr>
  </w:style>
  <w:style w:type="paragraph" w:customStyle="1" w:styleId="Header1">
    <w:name w:val="Header1"/>
    <w:basedOn w:val="Normalny"/>
    <w:link w:val="NagwekZnak"/>
    <w:pPr>
      <w:keepNext/>
      <w:spacing w:before="240" w:after="120"/>
    </w:pPr>
    <w:rPr>
      <w:rFonts w:ascii="Arial" w:hAnsi="Arial" w:cs="Arial"/>
      <w:sz w:val="28"/>
      <w:szCs w:val="28"/>
    </w:rPr>
  </w:style>
  <w:style w:type="character" w:customStyle="1" w:styleId="StopkaZnak">
    <w:name w:val="Stopka Znak"/>
    <w:basedOn w:val="Domylnaczcionkaakapitu"/>
    <w:qFormat/>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uiPriority w:val="99"/>
    <w:semiHidden/>
    <w:qFormat/>
    <w:rPr>
      <w:rFonts w:ascii="Times New Roman" w:eastAsia="Times New Roman" w:hAnsi="Times New Roman" w:cs="Times New Roman"/>
      <w:sz w:val="24"/>
      <w:szCs w:val="24"/>
      <w:lang w:eastAsia="zh-CN"/>
    </w:rPr>
  </w:style>
  <w:style w:type="character" w:customStyle="1" w:styleId="ListLabel1">
    <w:name w:val="ListLabel 1"/>
    <w:qFormat/>
    <w:rPr>
      <w:rFonts w:cs="Symbol"/>
    </w:rPr>
  </w:style>
  <w:style w:type="character" w:customStyle="1" w:styleId="ListLabel2">
    <w:name w:val="ListLabel 2"/>
    <w:qFormat/>
    <w:rPr>
      <w:rFonts w:cs="Symbol"/>
    </w:rPr>
  </w:style>
  <w:style w:type="character" w:customStyle="1" w:styleId="ListLabel3">
    <w:name w:val="ListLabel 3"/>
    <w:qFormat/>
    <w:rPr>
      <w:rFonts w:cs="Symbol"/>
    </w:rPr>
  </w:style>
  <w:style w:type="character" w:customStyle="1" w:styleId="WW8Num3z0">
    <w:name w:val="WW8Num3z0"/>
    <w:qFormat/>
    <w:rPr>
      <w:rFonts w:ascii="Calibri" w:hAnsi="Calibri" w:cs="Calibri"/>
      <w:sz w:val="20"/>
      <w:szCs w:val="20"/>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czeinternetowe">
    <w:name w:val="Łącze internetowe"/>
    <w:basedOn w:val="Domylnaczcionkaakapitu"/>
    <w:uiPriority w:val="99"/>
    <w:semiHidden/>
    <w:unhideWhenUsed/>
    <w:rPr>
      <w:color w:val="0000FF"/>
      <w:u w:val="single"/>
    </w:rPr>
  </w:style>
  <w:style w:type="character" w:customStyle="1" w:styleId="apple-converted-space">
    <w:name w:val="apple-converted-space"/>
    <w:basedOn w:val="Domylnaczcionkaakapitu"/>
    <w:qFormat/>
  </w:style>
  <w:style w:type="character" w:customStyle="1" w:styleId="StopkaZnak1">
    <w:name w:val="Stopka Znak1"/>
    <w:basedOn w:val="Domylnaczcionkaakapitu"/>
    <w:link w:val="Stopka"/>
    <w:semiHidden/>
    <w:qFormat/>
    <w:rPr>
      <w:rFonts w:ascii="Times New Roman" w:eastAsia="Times New Roman" w:hAnsi="Times New Roman" w:cs="Times New Roman"/>
      <w:color w:val="00000A"/>
      <w:sz w:val="24"/>
      <w:szCs w:val="24"/>
      <w:lang w:eastAsia="zh-CN"/>
    </w:rPr>
  </w:style>
  <w:style w:type="character" w:customStyle="1" w:styleId="ListLabel4">
    <w:name w:val="ListLabel 4"/>
    <w:qFormat/>
    <w:rPr>
      <w:rFonts w:cs="Calibri"/>
      <w:sz w:val="20"/>
      <w:szCs w:val="2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paragraph" w:customStyle="1" w:styleId="Nagwek1">
    <w:name w:val="Nagłówek1"/>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Caption1">
    <w:name w:val="Caption1"/>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Zawartotabeli">
    <w:name w:val="Zawartość tabeli"/>
    <w:basedOn w:val="Normalny"/>
    <w:qFormat/>
    <w:pPr>
      <w:suppressLineNumbers/>
    </w:pPr>
  </w:style>
  <w:style w:type="paragraph" w:customStyle="1" w:styleId="Tekstdymka1">
    <w:name w:val="Tekst dymka1"/>
    <w:basedOn w:val="Normalny"/>
    <w:qFormat/>
    <w:rPr>
      <w:rFonts w:ascii="Tahoma" w:hAnsi="Tahoma" w:cs="Tahoma"/>
      <w:sz w:val="16"/>
      <w:szCs w:val="16"/>
    </w:rPr>
  </w:style>
  <w:style w:type="paragraph" w:customStyle="1" w:styleId="Normalny1">
    <w:name w:val="Normalny1"/>
    <w:basedOn w:val="Normalny"/>
    <w:qFormat/>
    <w:rPr>
      <w:color w:val="00000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689</Words>
  <Characters>3931</Characters>
  <Application>Microsoft Office Word</Application>
  <DocSecurity>0</DocSecurity>
  <Lines>32</Lines>
  <Paragraphs>9</Paragraphs>
  <ScaleCrop>false</ScaleCrop>
  <Company/>
  <LinksUpToDate>false</LinksUpToDate>
  <CharactersWithSpaces>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Przemek</dc:creator>
  <cp:lastModifiedBy>annG</cp:lastModifiedBy>
  <cp:revision>24</cp:revision>
  <dcterms:created xsi:type="dcterms:W3CDTF">2014-03-07T16:11:00Z</dcterms:created>
  <dcterms:modified xsi:type="dcterms:W3CDTF">2019-09-25T17:29:00Z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1033-11.2.0.8684</vt:lpwstr>
  </property>
</Properties>
</file>